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13" w:rsidRPr="00365321" w:rsidRDefault="00EA1813" w:rsidP="00EA181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EA1813" w:rsidRPr="00365321" w:rsidRDefault="00EA1813" w:rsidP="00EA181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EA1813" w:rsidRPr="00365321" w:rsidRDefault="00EA1813" w:rsidP="00EA1813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EA1813" w:rsidRPr="00365321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EA1813" w:rsidRPr="00365321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EA1813" w:rsidRPr="00664516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EA1813" w:rsidRPr="00C96620" w:rsidRDefault="00EA1813" w:rsidP="00EA181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A1813" w:rsidRPr="00637460" w:rsidRDefault="00EA1813" w:rsidP="00EA181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EA1813" w:rsidRPr="00637460" w:rsidRDefault="00EA1813" w:rsidP="00EA181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Б1.В.09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Мировая экономика»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EA1813" w:rsidP="00313612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  <w:r w:rsidR="00313612" w:rsidRPr="00637460">
        <w:rPr>
          <w:color w:val="000000" w:themeColor="text1"/>
          <w:sz w:val="20"/>
        </w:rPr>
        <w:t xml:space="preserve"> 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proofErr w:type="spellStart"/>
      <w:r w:rsidRPr="00637460">
        <w:rPr>
          <w:color w:val="000000" w:themeColor="text1"/>
          <w:sz w:val="20"/>
        </w:rPr>
        <w:t>Босова</w:t>
      </w:r>
      <w:proofErr w:type="spellEnd"/>
      <w:r w:rsidRPr="00637460">
        <w:rPr>
          <w:color w:val="000000" w:themeColor="text1"/>
          <w:sz w:val="20"/>
        </w:rPr>
        <w:t xml:space="preserve"> Е.В., к.э.н.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EA1813">
        <w:rPr>
          <w:color w:val="000000" w:themeColor="text1"/>
          <w:sz w:val="20"/>
        </w:rPr>
        <w:t>3</w:t>
      </w:r>
      <w:bookmarkStart w:id="0" w:name="_GoBack"/>
      <w:bookmarkEnd w:id="0"/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313612" w:rsidRPr="00637460" w:rsidRDefault="00313612" w:rsidP="0031361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обеспечить изучение важнейших проблем и тенденций развития мирового хозяйства, связанных с взаимоотношением его главных субъектов: физических и юридических лиц, государств, международных организаций.</w:t>
      </w:r>
    </w:p>
    <w:p w:rsidR="00313612" w:rsidRPr="00637460" w:rsidRDefault="00313612" w:rsidP="00313612">
      <w:pPr>
        <w:widowControl/>
        <w:tabs>
          <w:tab w:val="left" w:pos="900"/>
          <w:tab w:val="left" w:pos="993"/>
          <w:tab w:val="left" w:pos="1080"/>
        </w:tabs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b/>
          <w:bCs/>
          <w:i/>
          <w:color w:val="000000" w:themeColor="text1"/>
          <w:sz w:val="20"/>
        </w:rPr>
        <w:t>Задачи дисциплины:</w:t>
      </w:r>
      <w:r w:rsidRPr="00637460">
        <w:rPr>
          <w:color w:val="000000" w:themeColor="text1"/>
          <w:sz w:val="20"/>
        </w:rPr>
        <w:t xml:space="preserve"> сформировать умения и навыки использовать знания в сфере мировой экономики для решения профессиональных задач.</w:t>
      </w:r>
    </w:p>
    <w:p w:rsidR="00313612" w:rsidRPr="00637460" w:rsidRDefault="00313612" w:rsidP="00313612">
      <w:pPr>
        <w:widowControl/>
        <w:snapToGrid/>
        <w:spacing w:before="0" w:after="0"/>
        <w:rPr>
          <w:color w:val="000000" w:themeColor="text1"/>
          <w:szCs w:val="24"/>
        </w:rPr>
      </w:pP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.Место дисциплины в структуре ОП</w:t>
      </w:r>
    </w:p>
    <w:p w:rsidR="00313612" w:rsidRPr="00637460" w:rsidRDefault="00313612" w:rsidP="00313612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«Мировая экономика»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 </w:t>
      </w: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313612" w:rsidRPr="00637460" w:rsidRDefault="00313612" w:rsidP="00313612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313612" w:rsidRPr="00637460" w:rsidRDefault="00313612" w:rsidP="00313612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313612" w:rsidRPr="00637460" w:rsidRDefault="00313612" w:rsidP="00313612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</w:r>
    </w:p>
    <w:p w:rsidR="00313612" w:rsidRPr="00637460" w:rsidRDefault="00313612" w:rsidP="00313612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313612" w:rsidRPr="00637460" w:rsidRDefault="00313612" w:rsidP="00313612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313612" w:rsidRPr="00637460" w:rsidRDefault="00313612" w:rsidP="00313612">
      <w:pPr>
        <w:pStyle w:val="aff8"/>
        <w:tabs>
          <w:tab w:val="left" w:pos="900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3381"/>
        <w:gridCol w:w="4552"/>
      </w:tblGrid>
      <w:tr w:rsidR="00313612" w:rsidRPr="00637460" w:rsidTr="004A57FA">
        <w:trPr>
          <w:tblHeader/>
        </w:trPr>
        <w:tc>
          <w:tcPr>
            <w:tcW w:w="1956" w:type="dxa"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381" w:type="dxa"/>
          </w:tcPr>
          <w:p w:rsidR="00313612" w:rsidRPr="00637460" w:rsidRDefault="00313612" w:rsidP="00313612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552" w:type="dxa"/>
          </w:tcPr>
          <w:p w:rsidR="00313612" w:rsidRPr="00637460" w:rsidRDefault="00313612" w:rsidP="00313612">
            <w:pPr>
              <w:tabs>
                <w:tab w:val="left" w:pos="333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313612" w:rsidRPr="00637460" w:rsidTr="004A57FA">
        <w:tc>
          <w:tcPr>
            <w:tcW w:w="1956" w:type="dxa"/>
            <w:vMerge w:val="restart"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3381" w:type="dxa"/>
            <w:vMerge w:val="restart"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4552" w:type="dxa"/>
          </w:tcPr>
          <w:p w:rsidR="00313612" w:rsidRPr="00637460" w:rsidRDefault="00313612" w:rsidP="00313612">
            <w:pPr>
              <w:tabs>
                <w:tab w:val="left" w:pos="333"/>
                <w:tab w:val="left" w:pos="633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теоретические подходы и понятия, используемые при анализе современного состояния и тенденций развития мировой экономики как системы, исследовании закономерностей функционирования национальных и региональных моделей социально-экономического развития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основные теоретические разработки по формированию моделей национального и внешнеэкономического развития в контексте международной экономической интеграции государств мирового сообщества</w:t>
            </w:r>
          </w:p>
        </w:tc>
      </w:tr>
      <w:tr w:rsidR="00313612" w:rsidRPr="00637460" w:rsidTr="004A57FA">
        <w:tc>
          <w:tcPr>
            <w:tcW w:w="1956" w:type="dxa"/>
            <w:vMerge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381" w:type="dxa"/>
            <w:vMerge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552" w:type="dxa"/>
          </w:tcPr>
          <w:p w:rsidR="00313612" w:rsidRPr="00637460" w:rsidRDefault="00313612" w:rsidP="00313612">
            <w:pPr>
              <w:tabs>
                <w:tab w:val="left" w:pos="333"/>
                <w:tab w:val="left" w:pos="633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самостоятельно анализировать экономическое положение страны в системе мирохозяйственных связей, 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900"/>
                <w:tab w:val="left" w:pos="1134"/>
              </w:tabs>
              <w:snapToGrid/>
              <w:spacing w:before="0" w:after="0"/>
              <w:ind w:left="0" w:firstLine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возможные перспективы и основные направления экономической интеграции с другими государствами и экономическими объединениями с учетом геополитических интересов и задач обеспечения экономической безопасности;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систематизировать, структурировать и анализировать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</w:tr>
      <w:tr w:rsidR="00313612" w:rsidRPr="00637460" w:rsidTr="004A57FA">
        <w:tc>
          <w:tcPr>
            <w:tcW w:w="1956" w:type="dxa"/>
            <w:vMerge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381" w:type="dxa"/>
            <w:vMerge/>
          </w:tcPr>
          <w:p w:rsidR="00313612" w:rsidRPr="00637460" w:rsidRDefault="00313612" w:rsidP="00313612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552" w:type="dxa"/>
          </w:tcPr>
          <w:p w:rsidR="00313612" w:rsidRPr="00637460" w:rsidRDefault="00313612" w:rsidP="00313612">
            <w:pPr>
              <w:tabs>
                <w:tab w:val="left" w:pos="333"/>
                <w:tab w:val="left" w:pos="633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900"/>
                <w:tab w:val="left" w:pos="1134"/>
              </w:tabs>
              <w:snapToGrid/>
              <w:spacing w:before="0" w:after="0"/>
              <w:ind w:left="0" w:firstLine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профессиональной лексикой и терминологией, связанной характеристикой субъектов, объектов, факторов развития и процессов мирового хозяйства;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  <w:tab w:val="left" w:pos="900"/>
                <w:tab w:val="left" w:pos="1134"/>
              </w:tabs>
              <w:snapToGrid/>
              <w:spacing w:before="0" w:after="0"/>
              <w:ind w:left="0" w:firstLine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навыками ситуационного анализа экономической динамики в приложении к </w:t>
            </w:r>
            <w:r w:rsidRPr="00637460">
              <w:rPr>
                <w:color w:val="000000" w:themeColor="text1"/>
                <w:sz w:val="20"/>
              </w:rPr>
              <w:lastRenderedPageBreak/>
              <w:t>отдельным странам и регионам;</w:t>
            </w:r>
          </w:p>
          <w:p w:rsidR="00313612" w:rsidRPr="00637460" w:rsidRDefault="00313612" w:rsidP="00313612">
            <w:pPr>
              <w:widowControl/>
              <w:numPr>
                <w:ilvl w:val="0"/>
                <w:numId w:val="13"/>
              </w:numPr>
              <w:tabs>
                <w:tab w:val="left" w:pos="333"/>
                <w:tab w:val="left" w:pos="633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методикой и инструментарием анализа динамики и структуры мировой экономики, процессов, проходящих в ней</w:t>
            </w:r>
          </w:p>
        </w:tc>
      </w:tr>
    </w:tbl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313612" w:rsidRPr="00637460" w:rsidTr="004A57FA">
        <w:tc>
          <w:tcPr>
            <w:tcW w:w="889" w:type="dxa"/>
            <w:vMerge w:val="restart"/>
            <w:vAlign w:val="center"/>
          </w:tcPr>
          <w:p w:rsidR="00313612" w:rsidRPr="00637460" w:rsidRDefault="00313612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313612" w:rsidRPr="00637460" w:rsidRDefault="00313612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313612" w:rsidRPr="00637460" w:rsidTr="004A57FA">
        <w:tc>
          <w:tcPr>
            <w:tcW w:w="889" w:type="dxa"/>
            <w:vMerge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313612" w:rsidRPr="00637460" w:rsidTr="004A57FA">
        <w:tc>
          <w:tcPr>
            <w:tcW w:w="889" w:type="dxa"/>
            <w:vMerge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A1777A" w:rsidRPr="00637460" w:rsidTr="004A57FA">
        <w:tc>
          <w:tcPr>
            <w:tcW w:w="889" w:type="dxa"/>
            <w:vMerge w:val="restart"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1777A" w:rsidRPr="00637460" w:rsidTr="004A57FA">
        <w:tc>
          <w:tcPr>
            <w:tcW w:w="889" w:type="dxa"/>
            <w:vMerge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A1777A" w:rsidRPr="00637460" w:rsidTr="00C379A8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777A" w:rsidRPr="00637460" w:rsidTr="00C379A8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777A" w:rsidRPr="00637460" w:rsidTr="004A57FA">
        <w:tc>
          <w:tcPr>
            <w:tcW w:w="889" w:type="dxa"/>
            <w:vMerge w:val="restart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A1777A" w:rsidRPr="00637460" w:rsidRDefault="00A1777A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0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A1777A" w:rsidRPr="00637460" w:rsidTr="00C379A8">
        <w:tc>
          <w:tcPr>
            <w:tcW w:w="889" w:type="dxa"/>
            <w:vMerge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A1777A" w:rsidRPr="00637460" w:rsidTr="004A57FA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777A" w:rsidRPr="00637460" w:rsidTr="004A57FA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A1777A" w:rsidRPr="00637460" w:rsidRDefault="00A1777A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1777A" w:rsidRPr="00637460" w:rsidTr="004A57FA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1777A" w:rsidRPr="00637460" w:rsidTr="00C379A8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A1777A" w:rsidRPr="00637460" w:rsidTr="00C379A8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A1777A" w:rsidRPr="00637460" w:rsidTr="000E73A2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132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1777A" w:rsidRPr="00637460" w:rsidTr="004A57FA">
        <w:tc>
          <w:tcPr>
            <w:tcW w:w="889" w:type="dxa"/>
          </w:tcPr>
          <w:p w:rsidR="00A1777A" w:rsidRPr="00637460" w:rsidRDefault="00A1777A" w:rsidP="0031361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1777A" w:rsidRPr="00637460" w:rsidTr="000E73A2">
        <w:tc>
          <w:tcPr>
            <w:tcW w:w="889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1777A" w:rsidRPr="00637460" w:rsidTr="000E73A2">
        <w:tc>
          <w:tcPr>
            <w:tcW w:w="889" w:type="dxa"/>
            <w:vMerge w:val="restart"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A1777A" w:rsidRPr="00637460" w:rsidRDefault="00A1777A" w:rsidP="0031361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A1777A" w:rsidRPr="00637460" w:rsidTr="000E73A2">
        <w:tc>
          <w:tcPr>
            <w:tcW w:w="889" w:type="dxa"/>
            <w:vMerge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A1777A" w:rsidRPr="00637460" w:rsidRDefault="00A1777A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A1777A" w:rsidRPr="00637460" w:rsidRDefault="00A1777A" w:rsidP="0031361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A1777A" w:rsidRPr="00637460" w:rsidRDefault="00A1777A" w:rsidP="0031361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313612" w:rsidRPr="00637460" w:rsidTr="004A57FA">
        <w:tc>
          <w:tcPr>
            <w:tcW w:w="889" w:type="dxa"/>
            <w:vMerge/>
          </w:tcPr>
          <w:p w:rsidR="00313612" w:rsidRPr="00637460" w:rsidRDefault="00313612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313612" w:rsidRPr="00637460" w:rsidRDefault="00313612" w:rsidP="0031361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313612" w:rsidRPr="00637460" w:rsidRDefault="00313612" w:rsidP="0031361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313612" w:rsidRPr="00637460" w:rsidRDefault="00313612" w:rsidP="0031361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039"/>
        <w:gridCol w:w="7198"/>
      </w:tblGrid>
      <w:tr w:rsidR="00313612" w:rsidRPr="00637460" w:rsidTr="004A57FA">
        <w:trPr>
          <w:tblHeader/>
        </w:trPr>
        <w:tc>
          <w:tcPr>
            <w:tcW w:w="262" w:type="pct"/>
          </w:tcPr>
          <w:p w:rsidR="00313612" w:rsidRPr="00637460" w:rsidRDefault="00313612" w:rsidP="0031361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№ п/п</w:t>
            </w:r>
          </w:p>
        </w:tc>
        <w:tc>
          <w:tcPr>
            <w:tcW w:w="1046" w:type="pct"/>
          </w:tcPr>
          <w:p w:rsidR="00313612" w:rsidRPr="00637460" w:rsidRDefault="00313612" w:rsidP="0031361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692" w:type="pct"/>
          </w:tcPr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313612" w:rsidRPr="00637460" w:rsidTr="004A57FA">
        <w:tc>
          <w:tcPr>
            <w:tcW w:w="262" w:type="pct"/>
          </w:tcPr>
          <w:p w:rsidR="00313612" w:rsidRPr="00637460" w:rsidRDefault="00313612" w:rsidP="0031361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46" w:type="pct"/>
          </w:tcPr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Мировое хозяйство в глобальной экономике</w:t>
            </w:r>
          </w:p>
        </w:tc>
        <w:tc>
          <w:tcPr>
            <w:tcW w:w="3692" w:type="pct"/>
          </w:tcPr>
          <w:p w:rsidR="00313612" w:rsidRPr="00637460" w:rsidRDefault="00313612" w:rsidP="0031361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Сущность, становление и развитие мирового хозяйства в условиях глобализации. </w:t>
            </w:r>
            <w:r w:rsidRPr="00637460">
              <w:rPr>
                <w:color w:val="000000" w:themeColor="text1"/>
                <w:sz w:val="20"/>
              </w:rPr>
              <w:t xml:space="preserve">Мировое хозяйство как система: черты и особенности развития. Международное разделение труда как основа мирового хозяйства. Исторические условия формирования мирового хозяйства. Основные тенденции развития мировой экономики в </w:t>
            </w:r>
            <w:r w:rsidRPr="00637460">
              <w:rPr>
                <w:color w:val="000000" w:themeColor="text1"/>
                <w:sz w:val="20"/>
                <w:lang w:val="en-US"/>
              </w:rPr>
              <w:t>XXI</w:t>
            </w:r>
            <w:r w:rsidRPr="00637460">
              <w:rPr>
                <w:color w:val="000000" w:themeColor="text1"/>
                <w:sz w:val="20"/>
              </w:rPr>
              <w:t xml:space="preserve"> веке.</w:t>
            </w:r>
          </w:p>
          <w:p w:rsidR="00313612" w:rsidRPr="00637460" w:rsidRDefault="00313612" w:rsidP="0031361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Ресурсный потенциал мировой экономики. </w:t>
            </w:r>
            <w:r w:rsidRPr="00637460">
              <w:rPr>
                <w:color w:val="000000" w:themeColor="text1"/>
                <w:sz w:val="20"/>
              </w:rPr>
              <w:t>Человеческие капитал как ведущий общественный ресурс. Трудовые ресурсы мира и структура занятости населения. Интеллектуальный капитал мира в условиях формирования экономики знаний. Понятие, источники и виды финансовых ресурсов мира.</w:t>
            </w:r>
          </w:p>
          <w:p w:rsidR="00313612" w:rsidRPr="00637460" w:rsidRDefault="00313612" w:rsidP="0031361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Глобализация мирового хозяйства и глобальные проблемы. </w:t>
            </w:r>
            <w:r w:rsidRPr="00637460">
              <w:rPr>
                <w:color w:val="000000" w:themeColor="text1"/>
                <w:sz w:val="20"/>
              </w:rPr>
              <w:t xml:space="preserve">Основные сферы процесса глобализации. Характерные черты глобализации: плюсы и минусы. Некоторые сценарии развития глобального процесса. Проявление глобальных проблем в различных регионах мира. </w:t>
            </w:r>
          </w:p>
          <w:p w:rsidR="00313612" w:rsidRPr="00637460" w:rsidRDefault="00313612" w:rsidP="0031361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Роль государства в условиях глобализации</w:t>
            </w:r>
            <w:r w:rsidRPr="00637460">
              <w:rPr>
                <w:color w:val="000000" w:themeColor="text1"/>
                <w:sz w:val="20"/>
              </w:rPr>
              <w:t>. Трансформация мирового сообщества и роль государства. Значение национального государства в условиях глобализации. Неолиберальная модель глобализации и социальная роль государства.</w:t>
            </w:r>
          </w:p>
          <w:p w:rsidR="00313612" w:rsidRPr="00637460" w:rsidRDefault="00313612" w:rsidP="0031361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Основные формы и системы международных экономических отношений современного мирового хозяйства. </w:t>
            </w:r>
          </w:p>
          <w:p w:rsidR="00313612" w:rsidRPr="00637460" w:rsidRDefault="00313612" w:rsidP="0031361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Основные формы международных экономических отношений. </w:t>
            </w:r>
            <w:r w:rsidRPr="00637460">
              <w:rPr>
                <w:color w:val="000000" w:themeColor="text1"/>
                <w:sz w:val="20"/>
              </w:rPr>
              <w:t>Мировой рынок и этапы его развития. Система международных экономических отношений в условиях трансформации мирового хозяйства. Перспективы России в системе международных экономических отношений.</w:t>
            </w:r>
          </w:p>
        </w:tc>
      </w:tr>
      <w:tr w:rsidR="00313612" w:rsidRPr="00637460" w:rsidTr="004A57FA">
        <w:trPr>
          <w:trHeight w:val="422"/>
        </w:trPr>
        <w:tc>
          <w:tcPr>
            <w:tcW w:w="262" w:type="pct"/>
          </w:tcPr>
          <w:p w:rsidR="00313612" w:rsidRPr="00637460" w:rsidRDefault="00313612" w:rsidP="0031361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46" w:type="pct"/>
          </w:tcPr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Протекционизм в международной торговле</w:t>
            </w:r>
          </w:p>
        </w:tc>
        <w:tc>
          <w:tcPr>
            <w:tcW w:w="3692" w:type="pct"/>
          </w:tcPr>
          <w:p w:rsidR="00313612" w:rsidRPr="00637460" w:rsidRDefault="00313612" w:rsidP="00313612">
            <w:pPr>
              <w:pStyle w:val="aff8"/>
              <w:spacing w:before="0" w:after="0"/>
              <w:ind w:left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Международная торговля на рубеже </w:t>
            </w:r>
            <w:r w:rsidRPr="00637460">
              <w:rPr>
                <w:color w:val="000000" w:themeColor="text1"/>
                <w:sz w:val="20"/>
                <w:lang w:val="en-US"/>
              </w:rPr>
              <w:t>XX</w:t>
            </w:r>
            <w:r w:rsidRPr="00637460">
              <w:rPr>
                <w:color w:val="000000" w:themeColor="text1"/>
                <w:sz w:val="20"/>
              </w:rPr>
              <w:t>-</w:t>
            </w:r>
            <w:r w:rsidRPr="00637460">
              <w:rPr>
                <w:color w:val="000000" w:themeColor="text1"/>
                <w:sz w:val="20"/>
                <w:lang w:val="en-US"/>
              </w:rPr>
              <w:t>XXI</w:t>
            </w:r>
            <w:r w:rsidRPr="00637460">
              <w:rPr>
                <w:color w:val="000000" w:themeColor="text1"/>
                <w:sz w:val="20"/>
              </w:rPr>
              <w:t xml:space="preserve"> веков. Место и значение международной торговли в современном хозяйстве. Концепции международной торговли. Факторы развития международной торговли. Изменения в товарной структуре мировой торговли на рубеже </w:t>
            </w:r>
            <w:r w:rsidRPr="00637460">
              <w:rPr>
                <w:color w:val="000000" w:themeColor="text1"/>
                <w:sz w:val="20"/>
                <w:lang w:val="en-US"/>
              </w:rPr>
              <w:t>XX</w:t>
            </w:r>
            <w:r w:rsidRPr="00637460">
              <w:rPr>
                <w:color w:val="000000" w:themeColor="text1"/>
                <w:sz w:val="20"/>
              </w:rPr>
              <w:t>-</w:t>
            </w:r>
            <w:r w:rsidRPr="00637460">
              <w:rPr>
                <w:color w:val="000000" w:themeColor="text1"/>
                <w:sz w:val="20"/>
                <w:lang w:val="en-US"/>
              </w:rPr>
              <w:t>XXI</w:t>
            </w:r>
            <w:r w:rsidRPr="00637460">
              <w:rPr>
                <w:color w:val="000000" w:themeColor="text1"/>
                <w:sz w:val="20"/>
              </w:rPr>
              <w:t xml:space="preserve"> веков. Географические направления мировых </w:t>
            </w:r>
            <w:proofErr w:type="spellStart"/>
            <w:r w:rsidRPr="00637460">
              <w:rPr>
                <w:color w:val="000000" w:themeColor="text1"/>
                <w:sz w:val="20"/>
              </w:rPr>
              <w:t>товаропотоков</w:t>
            </w:r>
            <w:proofErr w:type="spellEnd"/>
            <w:r w:rsidRPr="00637460">
              <w:rPr>
                <w:color w:val="000000" w:themeColor="text1"/>
                <w:sz w:val="20"/>
              </w:rPr>
              <w:t>. Национальные инструменты регулирования внешней торговли. Роль международных организаций в регламентации мировой торговли.</w:t>
            </w:r>
          </w:p>
          <w:p w:rsidR="00313612" w:rsidRPr="00637460" w:rsidRDefault="00313612" w:rsidP="00313612">
            <w:pPr>
              <w:pStyle w:val="aff8"/>
              <w:spacing w:before="0" w:after="0"/>
              <w:ind w:left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Процессы </w:t>
            </w:r>
            <w:proofErr w:type="spellStart"/>
            <w:r w:rsidRPr="00637460">
              <w:rPr>
                <w:color w:val="000000" w:themeColor="text1"/>
                <w:sz w:val="20"/>
              </w:rPr>
              <w:t>транснационализации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в мировой экономики. роль ТНК в современной экономической системе. ТКН – главные агенты глобализации. Этапы и особенности процесса формирования ТНК. Глобальные стратегии и альянсы ТНК. Влияние ТНК на экономику принимающих стран. Методологические критерии анализа ТНК. Индекс </w:t>
            </w:r>
            <w:proofErr w:type="spellStart"/>
            <w:r w:rsidRPr="00637460">
              <w:rPr>
                <w:color w:val="000000" w:themeColor="text1"/>
                <w:sz w:val="20"/>
              </w:rPr>
              <w:t>транснациональности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масштабы деятельности ТНК. Роль государственных ТНК. ТНК и интересы Российской Федерации.</w:t>
            </w:r>
          </w:p>
          <w:p w:rsidR="00313612" w:rsidRPr="00637460" w:rsidRDefault="00313612" w:rsidP="00313612">
            <w:pPr>
              <w:pStyle w:val="aff8"/>
              <w:spacing w:before="0" w:after="0"/>
              <w:ind w:left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Финансовые расчеты внешнеторговых сделок. Валюта. Международная валютная система. Валютно-финансовые условия внешнеторговых сделок. Аккредитивная и инкассовая форма международных расчетов. Чек и вексель как средство платежа.</w:t>
            </w:r>
          </w:p>
        </w:tc>
      </w:tr>
      <w:tr w:rsidR="00313612" w:rsidRPr="00637460" w:rsidTr="004A57FA">
        <w:trPr>
          <w:trHeight w:val="422"/>
        </w:trPr>
        <w:tc>
          <w:tcPr>
            <w:tcW w:w="262" w:type="pct"/>
          </w:tcPr>
          <w:p w:rsidR="00313612" w:rsidRPr="00637460" w:rsidRDefault="00313612" w:rsidP="0031361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46" w:type="pct"/>
          </w:tcPr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Международная миграция населения в эпоху глобализации мирового хозяйства.</w:t>
            </w:r>
          </w:p>
        </w:tc>
        <w:tc>
          <w:tcPr>
            <w:tcW w:w="3692" w:type="pct"/>
          </w:tcPr>
          <w:p w:rsidR="00313612" w:rsidRPr="00637460" w:rsidRDefault="00313612" w:rsidP="00313612">
            <w:pPr>
              <w:pStyle w:val="aff8"/>
              <w:spacing w:before="0" w:after="0"/>
              <w:ind w:left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понятия международной миграции населения. Классификационные признаки и виды международной миграции населения. Роль и значение трудовой миграции. «Утечка умов». Миграция неквалифицированной рабочей силы. Последствия трудовой миграции для принимающих стран и государств-доноров. Национальное и международное регулирование трудовой миграции.</w:t>
            </w:r>
          </w:p>
        </w:tc>
      </w:tr>
      <w:tr w:rsidR="00313612" w:rsidRPr="00637460" w:rsidTr="004A57FA">
        <w:trPr>
          <w:trHeight w:val="422"/>
        </w:trPr>
        <w:tc>
          <w:tcPr>
            <w:tcW w:w="262" w:type="pct"/>
          </w:tcPr>
          <w:p w:rsidR="00313612" w:rsidRPr="00637460" w:rsidRDefault="00313612" w:rsidP="0031361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46" w:type="pct"/>
          </w:tcPr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Международная экономическая интеграция</w:t>
            </w:r>
          </w:p>
        </w:tc>
        <w:tc>
          <w:tcPr>
            <w:tcW w:w="3692" w:type="pct"/>
          </w:tcPr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Международное движение капитала. </w:t>
            </w:r>
            <w:r w:rsidRPr="00637460">
              <w:rPr>
                <w:color w:val="000000" w:themeColor="text1"/>
                <w:sz w:val="20"/>
              </w:rPr>
              <w:t>Понятие, основные формы и причины международного движения капитала. Тенденции международного движения прямых инвестиций. Иностранный капитал и экономика страны-реципиента. Инвестиционный климат: понятие и факторы, влияющие на его формирование.</w:t>
            </w:r>
          </w:p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Международная экономическая интеграция. </w:t>
            </w:r>
            <w:r w:rsidRPr="00637460">
              <w:rPr>
                <w:color w:val="000000" w:themeColor="text1"/>
                <w:sz w:val="20"/>
              </w:rPr>
              <w:t>Сущность, объективные предпосылки, цели. Формы экономической интеграции. Тенденции интеграционных объединений. Особенности европейской интеграции. Проблемы и перспективы ЕС. Становление североамериканской интеграции. Особенности интеграционных процессов в Азиатско-Тихоокеанском регионе и развивающемся мире. Региональные интеграционные образования на постсоветском пространстве.</w:t>
            </w:r>
          </w:p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Международные экономические организации. </w:t>
            </w:r>
            <w:r w:rsidRPr="00637460">
              <w:rPr>
                <w:color w:val="000000" w:themeColor="text1"/>
                <w:sz w:val="20"/>
              </w:rPr>
              <w:t xml:space="preserve">Международные экономические организации как субъект мирового хозяйства: генезис, классификация. Этапы и основные элементы системы международных экономических организаций. Международные экономические организации в эпоху глобализации. Международные экономические организации и </w:t>
            </w:r>
            <w:r w:rsidRPr="00637460">
              <w:rPr>
                <w:color w:val="000000" w:themeColor="text1"/>
                <w:sz w:val="20"/>
              </w:rPr>
              <w:lastRenderedPageBreak/>
              <w:t>модификация центров силы.</w:t>
            </w:r>
          </w:p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Специальные экономические зоны. </w:t>
            </w:r>
            <w:r w:rsidRPr="00637460">
              <w:rPr>
                <w:color w:val="000000" w:themeColor="text1"/>
                <w:sz w:val="20"/>
              </w:rPr>
              <w:t>Сущность и история становления СЭЗ. Цели, принципы, критерии СЭЗ. Основные типы СЭЗ. СЭЗ в России.</w:t>
            </w:r>
          </w:p>
          <w:p w:rsidR="00313612" w:rsidRPr="00637460" w:rsidRDefault="00313612" w:rsidP="0031361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Россия в мировой экономике: современное положение и перспективы. </w:t>
            </w:r>
            <w:r w:rsidRPr="00637460">
              <w:rPr>
                <w:color w:val="000000" w:themeColor="text1"/>
                <w:sz w:val="20"/>
              </w:rPr>
              <w:t>Место России в современном мировом хозяйстве. Внешнеэкономические связи России на современном этапе. Экспортные ресурсы России и возможности их увеличения.  Характер современного участия России в мировой экономике и перспективы.</w:t>
            </w:r>
          </w:p>
        </w:tc>
      </w:tr>
    </w:tbl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313612" w:rsidRPr="00637460" w:rsidRDefault="00313612" w:rsidP="00313612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«Мировое хозяйство в глобальной экономике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pStyle w:val="aff8"/>
        <w:widowControl/>
        <w:numPr>
          <w:ilvl w:val="0"/>
          <w:numId w:val="14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Мировое хозяйство и факторы мирового развития</w:t>
      </w: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«Протекционизм в международной торговле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pStyle w:val="aff8"/>
        <w:widowControl/>
        <w:numPr>
          <w:ilvl w:val="0"/>
          <w:numId w:val="15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Международная торговля и процессы </w:t>
      </w:r>
      <w:proofErr w:type="spellStart"/>
      <w:r w:rsidRPr="00637460">
        <w:rPr>
          <w:color w:val="000000" w:themeColor="text1"/>
          <w:sz w:val="20"/>
        </w:rPr>
        <w:t>транснационализации</w:t>
      </w:r>
      <w:proofErr w:type="spellEnd"/>
      <w:r w:rsidRPr="00637460">
        <w:rPr>
          <w:color w:val="000000" w:themeColor="text1"/>
          <w:sz w:val="20"/>
        </w:rPr>
        <w:t xml:space="preserve"> мировой экономики.</w:t>
      </w:r>
    </w:p>
    <w:p w:rsidR="00313612" w:rsidRPr="00637460" w:rsidRDefault="00313612" w:rsidP="00313612">
      <w:pPr>
        <w:pStyle w:val="aff8"/>
        <w:widowControl/>
        <w:numPr>
          <w:ilvl w:val="0"/>
          <w:numId w:val="15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Международная миграция населения</w:t>
      </w: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3  </w:t>
      </w:r>
      <w:r w:rsidRPr="00637460">
        <w:rPr>
          <w:b/>
          <w:color w:val="000000" w:themeColor="text1"/>
          <w:sz w:val="20"/>
        </w:rPr>
        <w:t>Международная миграция населения в эпоху глобализации мирового хозяйства.</w:t>
      </w:r>
    </w:p>
    <w:p w:rsidR="00313612" w:rsidRPr="00637460" w:rsidRDefault="00313612" w:rsidP="00313612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Последствия трудовой миграции для принимающих стран и государств-доноров</w:t>
      </w: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Национальное и международное регулирование трудовой миграции.</w:t>
      </w: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</w:t>
      </w:r>
      <w:r w:rsidRPr="00637460">
        <w:rPr>
          <w:b/>
          <w:bCs/>
          <w:iCs/>
          <w:color w:val="000000" w:themeColor="text1"/>
          <w:sz w:val="20"/>
        </w:rPr>
        <w:t>«Международная экономическая интеграция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pStyle w:val="aff8"/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Международное движение капитала и экономическая интеграция.</w:t>
      </w:r>
    </w:p>
    <w:p w:rsidR="00313612" w:rsidRPr="00637460" w:rsidRDefault="00313612" w:rsidP="00313612">
      <w:pPr>
        <w:pStyle w:val="aff8"/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Международные экономические организации и специальные экономические зоны</w:t>
      </w:r>
    </w:p>
    <w:p w:rsidR="00313612" w:rsidRPr="00637460" w:rsidRDefault="00313612" w:rsidP="00313612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313612" w:rsidRPr="00637460" w:rsidRDefault="00313612" w:rsidP="00313612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«Мировое хозяйство и международная торговля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этапы формирования мирового хозяйства и их границы.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Тенденции развития мирового хозяйства в конце ХХ – начале ХХ</w:t>
      </w:r>
      <w:r w:rsidRPr="00637460">
        <w:rPr>
          <w:rFonts w:ascii="Times New Roman" w:hAnsi="Times New Roman"/>
          <w:color w:val="000000" w:themeColor="text1"/>
          <w:lang w:val="en-US"/>
        </w:rPr>
        <w:t>I</w:t>
      </w:r>
      <w:r w:rsidRPr="00637460">
        <w:rPr>
          <w:rFonts w:ascii="Times New Roman" w:hAnsi="Times New Roman"/>
          <w:color w:val="000000" w:themeColor="text1"/>
        </w:rPr>
        <w:t>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Роль транснациональных корпораций в развитии мировой экономики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Глобализация мирового хозяйства.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Критерии классификации стран мировой экономики Международным валютным фондом, Мировым банком, ООН.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Природные ресурсы мира и их роль в мировой экономике.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Финансовая глобализация как ядро мировой глобализации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Перспективы процесса глобализации мировой экономики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Проявления глобализации на микро- и макроуровнях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противоречия глобализации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Различные сценарии </w:t>
      </w:r>
      <w:proofErr w:type="spellStart"/>
      <w:r w:rsidRPr="00637460">
        <w:rPr>
          <w:rFonts w:ascii="Times New Roman" w:hAnsi="Times New Roman"/>
          <w:color w:val="000000" w:themeColor="text1"/>
        </w:rPr>
        <w:t>глобализационных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процессов в мировой экономике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Сравнительная характеристика социальных показателей различных групп стран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Глобальные проблемы, присущие различным регионам мира.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особенности эволюции роли государства в экономико-социальной жизни развитых и развивающихся стран в ХХ в.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Позитивные и негативные моменты глобализации для национальной экономики с точки зрения исследователей различных экономических взглядов.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трансформации основных обязанностей государства в связи со все большей вовлеченностью национальной экономики в мировую систему.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формы международных экономических отношений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этапы развития мирового рынка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Какие изменения в формировании экспортных ресурсов произошли по мере расширения </w:t>
      </w:r>
      <w:proofErr w:type="spellStart"/>
      <w:r w:rsidRPr="00637460">
        <w:rPr>
          <w:rFonts w:ascii="Times New Roman" w:hAnsi="Times New Roman"/>
          <w:color w:val="000000" w:themeColor="text1"/>
        </w:rPr>
        <w:t>глобализационных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процессов?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Возможности экспорта в стимуляции экономического роста страны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Положение России в системе глобального промышленного производства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Ключевые тенденции современных международных экономических отношений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показатели характеризующие участи страны в мирохозяйственных связях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Перспективы дальнейшей эволюции мирового рынка</w:t>
      </w:r>
    </w:p>
    <w:p w:rsidR="00313612" w:rsidRPr="00637460" w:rsidRDefault="00313612" w:rsidP="00313612">
      <w:pPr>
        <w:pStyle w:val="afffc"/>
        <w:numPr>
          <w:ilvl w:val="0"/>
          <w:numId w:val="17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 образом система «Мировая экономика – Международные экономические отношения» реагирует на вызовы глобализации?</w:t>
      </w: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«Протекционизм в международной торговле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Основные категории и показатели, характеризующие международную торговлю и участи в международном обмене отдельных стран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Факторы быстрого роста международного товарооборота во второй половине ХХ – начале ХХ</w:t>
      </w:r>
      <w:r w:rsidRPr="00637460">
        <w:rPr>
          <w:rFonts w:ascii="Times New Roman" w:hAnsi="Times New Roman"/>
          <w:color w:val="000000" w:themeColor="text1"/>
          <w:lang w:val="en-US"/>
        </w:rPr>
        <w:t>I</w:t>
      </w:r>
      <w:r w:rsidRPr="00637460">
        <w:rPr>
          <w:rFonts w:ascii="Times New Roman" w:hAnsi="Times New Roman"/>
          <w:color w:val="000000" w:themeColor="text1"/>
        </w:rPr>
        <w:t xml:space="preserve"> века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Положительные и отрицательные факторы развития международной торговли во второй половине ХХ – начале ХХ</w:t>
      </w:r>
      <w:r w:rsidRPr="00637460">
        <w:rPr>
          <w:rFonts w:ascii="Times New Roman" w:hAnsi="Times New Roman"/>
          <w:color w:val="000000" w:themeColor="text1"/>
          <w:lang w:val="en-US"/>
        </w:rPr>
        <w:t>I</w:t>
      </w:r>
      <w:r w:rsidRPr="00637460">
        <w:rPr>
          <w:rFonts w:ascii="Times New Roman" w:hAnsi="Times New Roman"/>
          <w:color w:val="000000" w:themeColor="text1"/>
        </w:rPr>
        <w:t xml:space="preserve"> века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Товарная структура международного товарообмена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Причины изменений в товарной структуре и географических направления международной торговли.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Параметры, характеризующие международную и внешнюю торговлю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Формы внешнеэкономической (внешнеторговой) политики.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Тарифные и нетарифные меры государственного регулирования внешней торговли страны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Генеральное соглашение по тарифам и торговле (ГАТТ)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глобальные тенденции развития международного производства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Роль и численность ТНК в современной экономической системе мира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Классификация ТНК, этапы и особенности их формирования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Индекс </w:t>
      </w:r>
      <w:proofErr w:type="spellStart"/>
      <w:r w:rsidRPr="00637460">
        <w:rPr>
          <w:rFonts w:ascii="Times New Roman" w:hAnsi="Times New Roman"/>
          <w:color w:val="000000" w:themeColor="text1"/>
        </w:rPr>
        <w:t>транснациональности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и типы ТНК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Отличия глобальных корпораций от предыдущих поколений ТНК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Глобальные стратегии ТНК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Влияние ТНК на принимающие страны и страны базирования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Роль государственных ТНК в современной мировой экономике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Методы и формы расчетов международных сделок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Нормативно-правовое регулирование финансовых расчетов в международных экономических отношениях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Механизм проведения расчетов по внешнеэкономическим сделкам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Почему в мировой экономике именно золото длительное время является средством окончательных расчетов?</w:t>
      </w:r>
    </w:p>
    <w:p w:rsidR="00313612" w:rsidRPr="00637460" w:rsidRDefault="00313612" w:rsidP="00313612">
      <w:pPr>
        <w:pStyle w:val="afffc"/>
        <w:numPr>
          <w:ilvl w:val="0"/>
          <w:numId w:val="18"/>
        </w:numPr>
        <w:tabs>
          <w:tab w:val="left" w:pos="108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Этапы эволюции мировой валютной системы</w:t>
      </w: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851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3  </w:t>
      </w:r>
      <w:r w:rsidRPr="00637460">
        <w:rPr>
          <w:b/>
          <w:color w:val="000000" w:themeColor="text1"/>
          <w:sz w:val="20"/>
        </w:rPr>
        <w:t>Международная миграция населения в эпоху глобализации мирового хозяйства.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Взаимосвязи миграционных и политических процессов в современном мире.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Критерии идентификации (классификации)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Классические теории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Политологические подходы к изучению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Три стадии миграционного процесса.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Основные центры притяжения международных мигрантов.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Международная трудовая миграция как фактор мировой политики.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Масштабы и основные направления </w:t>
      </w:r>
      <w:proofErr w:type="spellStart"/>
      <w:r w:rsidRPr="00637460">
        <w:rPr>
          <w:rFonts w:ascii="Times New Roman" w:hAnsi="Times New Roman"/>
          <w:color w:val="000000" w:themeColor="text1"/>
        </w:rPr>
        <w:t>мигрантских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трансфертов в мире.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“Утечка умов” и ее значение для России и мира.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Незаконная иммиграция и методы борьбы с ней в современном мире.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Миграционная политика США. Опыт США по интеграции иммигрантов.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Понятия интеграции, аккомодации, аккультурации, ассимиляции в миграционных исследованиях.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барьеры внутрироссийской миграции в современный период.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Трудовая иммиграция из стран АТР в регионы РФ: масштабы, последствия.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Основные виды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Ведущие теоретические школы и подходы в исследованиях интеграционных процессов.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История международных миграций. Наиболее заметные этапы развития международных миграций.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Роль глобализации в интенсификации и усложнении миграционных процессов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Главные тенденции и маршруты международных миграций на современном этапе.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Диаспоры и их роль в усилении этнополитической конфликтности в странах Евросоюза.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Механизмы и инструменты контроля международной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Российский опыт и российский институционально-правовой механизм регулирования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Основные варианты регулирования миграции, практикуемые в некоторых европейских странах. (по выбору)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Влияние международной миграции населения на принимающие и генерирующие страны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Формы многостороннего сотрудничества в деле регулирования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Международные гуманитарные организации в сфере миграции.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Миграция и международный экстремизм: причины и последствия. </w:t>
      </w:r>
    </w:p>
    <w:p w:rsidR="00313612" w:rsidRPr="00637460" w:rsidRDefault="00313612" w:rsidP="00313612">
      <w:pPr>
        <w:pStyle w:val="afffc"/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статистического наблюдения международной миграции.</w:t>
      </w: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</w:t>
      </w:r>
      <w:r w:rsidRPr="00637460">
        <w:rPr>
          <w:b/>
          <w:bCs/>
          <w:iCs/>
          <w:color w:val="000000" w:themeColor="text1"/>
          <w:sz w:val="20"/>
        </w:rPr>
        <w:t xml:space="preserve"> «Международная экономическая интеграция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Механизмы международного движения капитала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lastRenderedPageBreak/>
        <w:t>Мотивы и тенденции международного движения капитала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Сущность прямых, портфельных и прочих инвестиций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Внешние источники финансирования международного движения капитала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Структура и динамика международного движения капитала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Влияние международного движения капитала на экономический уровень развития стран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Тенденции развития прямого и портфельного инвестирования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Оценка инвестиционного климата страны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Тенденции международного движения капитала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Инструменты, методы и направления государственной инвестиционной политики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Сущность, объективные предпосылки и цели интегрирования стран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Формы (этапы) интеграции, преимущества для участвующих стран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Особенности интеграции объединений в Европе и других регионах мира, включая постсоветское пространство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Факторы и движущие силы межгосударственной интеграции, последствия для стран-участниц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Исторические предпосылки и цели создания международных экономических организаций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Этапы развития международных экономических организаций, их функции и роль в межгосударственном регулировании основных форм международных экономических отношений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Влияние деятельности международных экономических организаций на развитие современного мирового хозяйства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Сущность и исторические особенности формирования специальных экономических зон (СЭЗ)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Цели создания СЭЗ, особенности различных видов СЭЗ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Влияние на экономику развитых стран технико-внедренческих зон.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Особенности функционирования СЭЗ в России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Преимущества и недостатки функционирования СЭЗ для разных стран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Особенности осуществления Россией внешнеэкономических связей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Значение внешнеэкономических связей для экономики России</w:t>
      </w:r>
    </w:p>
    <w:p w:rsidR="00313612" w:rsidRPr="00637460" w:rsidRDefault="00313612" w:rsidP="00313612">
      <w:pPr>
        <w:pStyle w:val="4f2"/>
        <w:numPr>
          <w:ilvl w:val="0"/>
          <w:numId w:val="20"/>
        </w:numPr>
        <w:tabs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Методы экономического анализа эффективности внешнеэкономических операций</w:t>
      </w:r>
    </w:p>
    <w:p w:rsidR="00313612" w:rsidRPr="00637460" w:rsidRDefault="00313612" w:rsidP="00313612">
      <w:pPr>
        <w:spacing w:before="0" w:after="0"/>
        <w:ind w:firstLine="708"/>
        <w:rPr>
          <w:b/>
          <w:color w:val="000000" w:themeColor="text1"/>
          <w:sz w:val="20"/>
        </w:rPr>
      </w:pPr>
    </w:p>
    <w:p w:rsidR="00313612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A1777A" w:rsidRPr="00637460" w:rsidRDefault="00A1777A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A1777A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313612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313612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313612" w:rsidRPr="00637460" w:rsidRDefault="00313612" w:rsidP="00313612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313612" w:rsidRPr="00637460" w:rsidRDefault="00313612" w:rsidP="00313612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 путем непосредственного взаимодействия педагогического работника с обучающимися по</w:t>
      </w:r>
      <w:r w:rsidR="00A1777A">
        <w:rPr>
          <w:i/>
          <w:color w:val="000000" w:themeColor="text1"/>
          <w:sz w:val="20"/>
        </w:rPr>
        <w:t xml:space="preserve"> 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313612" w:rsidRPr="00637460" w:rsidRDefault="00313612" w:rsidP="0031361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313612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313612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313612" w:rsidRPr="00637460" w:rsidRDefault="00313612" w:rsidP="0031361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12" w:rsidRPr="00637460" w:rsidRDefault="00313612" w:rsidP="0031361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Промежуточная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313612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12" w:rsidRPr="00637460" w:rsidRDefault="00313612" w:rsidP="0031361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313612" w:rsidRPr="00637460" w:rsidRDefault="00313612" w:rsidP="00313612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313612" w:rsidRPr="00637460" w:rsidRDefault="00313612" w:rsidP="0031361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313612" w:rsidRPr="00637460" w:rsidRDefault="00313612" w:rsidP="0031361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313612" w:rsidRPr="00637460" w:rsidRDefault="00313612" w:rsidP="0031361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313612" w:rsidRPr="00637460" w:rsidRDefault="00313612" w:rsidP="00313612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313612" w:rsidRPr="00637460" w:rsidRDefault="00313612" w:rsidP="00313612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313612" w:rsidRPr="00637460" w:rsidRDefault="00313612" w:rsidP="0031361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16292" w:rsidRDefault="00D16292" w:rsidP="00D16292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D16292" w:rsidRDefault="00D16292" w:rsidP="00D16292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D16292" w:rsidRDefault="00D16292" w:rsidP="00D16292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</w:t>
      </w:r>
      <w:r>
        <w:rPr>
          <w:sz w:val="20"/>
        </w:rPr>
        <w:lastRenderedPageBreak/>
        <w:t>другими студентами, создания комфортного психологического климата в студенческой группе.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D16292" w:rsidRDefault="00D16292" w:rsidP="00D16292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D16292" w:rsidRDefault="00D16292" w:rsidP="00D16292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D16292" w:rsidRDefault="00D16292" w:rsidP="00D1629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313612" w:rsidRDefault="00D16292" w:rsidP="00D16292">
      <w:pPr>
        <w:widowControl/>
        <w:snapToGrid/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D16292" w:rsidRPr="00637460" w:rsidRDefault="00D16292" w:rsidP="00D1629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313612" w:rsidRPr="00637460" w:rsidRDefault="00313612" w:rsidP="00313612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313612" w:rsidRPr="00637460" w:rsidRDefault="00313612" w:rsidP="0031361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313612" w:rsidRPr="00637460" w:rsidRDefault="00313612" w:rsidP="0031361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313612" w:rsidRPr="00637460" w:rsidRDefault="00313612" w:rsidP="0031361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313612" w:rsidRPr="00637460" w:rsidRDefault="00313612" w:rsidP="0031361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313612" w:rsidRPr="00637460" w:rsidRDefault="00313612" w:rsidP="0031361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313612" w:rsidRPr="00637460" w:rsidRDefault="00313612" w:rsidP="00313612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313612" w:rsidRPr="00637460" w:rsidRDefault="00313612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313612" w:rsidRPr="00637460" w:rsidRDefault="00313612" w:rsidP="00313612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«Мировое хозяйство в глобальной экономике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  <w:shd w:val="clear" w:color="auto" w:fill="FFFFFF"/>
        </w:rPr>
        <w:t>Современное мировое хозяйство и его структура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показатели развития мирового хозяйства.</w:t>
      </w:r>
    </w:p>
    <w:p w:rsidR="00313612" w:rsidRPr="00637460" w:rsidRDefault="00313612" w:rsidP="00313612">
      <w:pPr>
        <w:pStyle w:val="aff8"/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Международное разделение труда, его сущность и формы и тенденции </w:t>
      </w:r>
    </w:p>
    <w:p w:rsidR="00313612" w:rsidRPr="00637460" w:rsidRDefault="00313612" w:rsidP="00313612">
      <w:pPr>
        <w:pStyle w:val="aff8"/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Природно-ресурсный потенциал мирового хозяйства</w:t>
      </w:r>
    </w:p>
    <w:p w:rsidR="00313612" w:rsidRPr="00637460" w:rsidRDefault="00313612" w:rsidP="00313612">
      <w:pPr>
        <w:pStyle w:val="aff8"/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Безработица как глобальная проблема стран мира</w:t>
      </w:r>
    </w:p>
    <w:p w:rsidR="00313612" w:rsidRPr="00637460" w:rsidRDefault="00313612" w:rsidP="00313612">
      <w:pPr>
        <w:pStyle w:val="aff8"/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Отраслевая структура мировой экономики и его эволюция.</w:t>
      </w:r>
    </w:p>
    <w:p w:rsidR="00313612" w:rsidRPr="00637460" w:rsidRDefault="00313612" w:rsidP="00313612">
      <w:pPr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Промышленно развитые страны и их основные признаки.</w:t>
      </w:r>
    </w:p>
    <w:p w:rsidR="00313612" w:rsidRPr="00637460" w:rsidRDefault="00313612" w:rsidP="00313612">
      <w:pPr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Страны с переходной экономикой и их место в мировой экономике</w:t>
      </w:r>
    </w:p>
    <w:p w:rsidR="00313612" w:rsidRPr="00637460" w:rsidRDefault="00313612" w:rsidP="00313612">
      <w:pPr>
        <w:pStyle w:val="aff8"/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Глобальные проблемы мировой экономики.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Международная экономическая безопасность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Международное разделение труда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Общие понятия мировой экономики и международных отношений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Различия, влияющие на мировую торговлю и международные экономические связи, в  правовой, политической  и экономической сфере между странами, в частности, между США и РФ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Международное разделение труда и экономическая взаимозависимость стран мира на примере Евросоюза и Таможенного союза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Место экономики России в мировом хозяйстве по уровню производства, производительности труда, международной торговли</w:t>
      </w:r>
    </w:p>
    <w:p w:rsidR="00313612" w:rsidRPr="00637460" w:rsidRDefault="00313612" w:rsidP="00313612">
      <w:pPr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Роль природно-ресурсного потенциала России и его влияние на мировое хозяйство</w:t>
      </w:r>
      <w:r w:rsidRPr="00637460">
        <w:rPr>
          <w:bCs/>
          <w:color w:val="000000" w:themeColor="text1"/>
          <w:sz w:val="20"/>
        </w:rPr>
        <w:t>.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Распределение населения и трудовых ресурсов по регионам мира</w:t>
      </w:r>
    </w:p>
    <w:p w:rsidR="00313612" w:rsidRPr="00637460" w:rsidRDefault="00313612" w:rsidP="00313612">
      <w:pPr>
        <w:pStyle w:val="afffc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Формы международной торговли товарами и услугами</w:t>
      </w:r>
      <w:r w:rsidRPr="00637460">
        <w:rPr>
          <w:rFonts w:ascii="Times New Roman" w:hAnsi="Times New Roman"/>
          <w:bCs/>
          <w:iCs/>
          <w:color w:val="000000" w:themeColor="text1"/>
        </w:rPr>
        <w:t xml:space="preserve"> </w:t>
      </w:r>
    </w:p>
    <w:p w:rsidR="00313612" w:rsidRPr="00637460" w:rsidRDefault="00313612" w:rsidP="00313612">
      <w:pPr>
        <w:pStyle w:val="aff8"/>
        <w:widowControl/>
        <w:numPr>
          <w:ilvl w:val="0"/>
          <w:numId w:val="22"/>
        </w:numPr>
        <w:tabs>
          <w:tab w:val="clear" w:pos="1429"/>
          <w:tab w:val="left" w:pos="108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Интеграционные процессы в мировой экономике Европейского Союза и Таможенного Союза.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</w:tabs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Современное мировое хозяйство: основные этапы, тенденции и перспективы развития.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</w:tabs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Критерии типологии и группировка стран в мировом сообществе: экономические аспекты.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</w:tabs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Неравномерность хозяйственного развития стран и регионов мирового хозяйства.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</w:tabs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Промышленно развитые страны в мировой экономики.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</w:tabs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Развивающиеся страны: основные черты хозяйства.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</w:tabs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.Типология и классификация стран развивающегося мира.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ind w:left="0"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Развивающиеся страны: соотношение внутренних и внешних факторов в экономической эволюции.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ind w:left="0"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Международный рынок услуг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ind w:left="0"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Глобальные проблемы в мировой экономике в XXI веке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ind w:left="0"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Россия в мировой экономике начала XXI века</w:t>
      </w:r>
    </w:p>
    <w:p w:rsidR="00313612" w:rsidRPr="00637460" w:rsidRDefault="00313612" w:rsidP="00313612">
      <w:pPr>
        <w:pStyle w:val="afff1"/>
        <w:numPr>
          <w:ilvl w:val="0"/>
          <w:numId w:val="22"/>
        </w:numPr>
        <w:tabs>
          <w:tab w:val="clear" w:pos="1429"/>
          <w:tab w:val="left" w:pos="1080"/>
          <w:tab w:val="left" w:pos="1134"/>
        </w:tabs>
        <w:ind w:left="0"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Циклическое развитие мировой экономики и его особенности в XX веке.</w:t>
      </w: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«Протекционизм в международной торговле</w:t>
      </w:r>
      <w:r w:rsidRPr="00637460">
        <w:rPr>
          <w:b/>
          <w:color w:val="000000" w:themeColor="text1"/>
          <w:sz w:val="20"/>
        </w:rPr>
        <w:t>»</w:t>
      </w:r>
    </w:p>
    <w:p w:rsidR="00313612" w:rsidRPr="00637460" w:rsidRDefault="00313612" w:rsidP="00313612">
      <w:pPr>
        <w:tabs>
          <w:tab w:val="left" w:pos="993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Темы реферата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В. П. Оболенский ТУРБУЛЕНТНОСТЬ В МЕЖДУНАРОДНОЙ ТОРГОВЛЕ: РЕАКЦИЯ РОССИИ // Вестник Института экономики РАН. 2020. №3.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r w:rsidRPr="00637460">
        <w:rPr>
          <w:rFonts w:ascii="Times New Roman" w:hAnsi="Times New Roman"/>
          <w:color w:val="000000" w:themeColor="text1"/>
          <w:lang w:val="en-US"/>
        </w:rPr>
        <w:t>https</w:t>
      </w:r>
      <w:r w:rsidRPr="00637460">
        <w:rPr>
          <w:rFonts w:ascii="Times New Roman" w:hAnsi="Times New Roman"/>
          <w:color w:val="000000" w:themeColor="text1"/>
        </w:rPr>
        <w:t>://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cyberleninka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article</w:t>
      </w:r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n</w:t>
      </w:r>
      <w:r w:rsidRPr="00637460">
        <w:rPr>
          <w:rFonts w:ascii="Times New Roman" w:hAnsi="Times New Roman"/>
          <w:color w:val="000000" w:themeColor="text1"/>
        </w:rPr>
        <w:t>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turbulentnost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r w:rsidRPr="00637460">
        <w:rPr>
          <w:rFonts w:ascii="Times New Roman" w:hAnsi="Times New Roman"/>
          <w:color w:val="000000" w:themeColor="text1"/>
          <w:lang w:val="en-US"/>
        </w:rPr>
        <w:t>v</w:t>
      </w:r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mezhdunarodnoy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torgovle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reaktsiya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rossii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Смирнов Евгений Николаевич Подходы к нейтрализации рисков развития международной цифровой торговли // Инновации и инвестиции.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№5. URL: </w:t>
      </w:r>
      <w:hyperlink r:id="rId7" w:history="1">
        <w:r w:rsidRPr="00637460">
          <w:rPr>
            <w:rStyle w:val="ab"/>
            <w:color w:val="000000" w:themeColor="text1"/>
            <w:lang w:val="en-US"/>
          </w:rPr>
          <w:t>https://cyberleninka.ru/article/n/podhody-k-neytralizatsii-riskov-razvitiya-mezhdunarodnoy-tsifrovoy-torgovli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Д. М. </w:t>
      </w:r>
      <w:proofErr w:type="spellStart"/>
      <w:r w:rsidRPr="00637460">
        <w:rPr>
          <w:rFonts w:ascii="Times New Roman" w:hAnsi="Times New Roman"/>
          <w:color w:val="000000" w:themeColor="text1"/>
        </w:rPr>
        <w:t>Мадиярова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А. К. </w:t>
      </w:r>
      <w:proofErr w:type="spellStart"/>
      <w:r w:rsidRPr="00637460">
        <w:rPr>
          <w:rFonts w:ascii="Times New Roman" w:hAnsi="Times New Roman"/>
          <w:color w:val="000000" w:themeColor="text1"/>
        </w:rPr>
        <w:t>Ибраева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А. А. </w:t>
      </w:r>
      <w:proofErr w:type="spellStart"/>
      <w:r w:rsidRPr="00637460">
        <w:rPr>
          <w:rFonts w:ascii="Times New Roman" w:hAnsi="Times New Roman"/>
          <w:color w:val="000000" w:themeColor="text1"/>
        </w:rPr>
        <w:t>Аманбаева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МЕТОДЫ ПРЕДОТВРАЩЕНИЯ ТОРГОВОЙ УЯЗВИМОСТИ И ЭФФЕКТИВНОСТЬ ТОРГОВЛИ // Вестник Академии знаний.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 (38). URL: </w:t>
      </w:r>
      <w:hyperlink r:id="rId8" w:history="1">
        <w:r w:rsidRPr="00637460">
          <w:rPr>
            <w:rStyle w:val="ab"/>
            <w:color w:val="000000" w:themeColor="text1"/>
            <w:lang w:val="en-US"/>
          </w:rPr>
          <w:t>https://cyberleninka.ru/article/n/metody-predotvrascheniya-torgovoy-uyazvimosti-i-effektivnost-torgovli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r w:rsidRPr="00637460">
        <w:rPr>
          <w:rFonts w:ascii="Times New Roman" w:hAnsi="Times New Roman"/>
          <w:color w:val="000000" w:themeColor="text1"/>
        </w:rPr>
        <w:tab/>
        <w:t xml:space="preserve">Гладков Игорь Сергеевич ВНЕШНЕТОРГОВЫЕ СВЯЗИ РОССИИ НА ФОНЕ НЕГАТИВНЫХ ТРЕНДОВ В СИСТЕМЕ МЕЖДУНАРОДНОЙ ТОРГОВЛИ (2019) // Власть.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№1. URL: </w:t>
      </w:r>
      <w:hyperlink r:id="rId9" w:history="1">
        <w:r w:rsidRPr="00637460">
          <w:rPr>
            <w:rStyle w:val="ab"/>
            <w:color w:val="000000" w:themeColor="text1"/>
            <w:lang w:val="en-US"/>
          </w:rPr>
          <w:t>https://cyberleninka.ru/article/n/vneshnetorgovye-svyazi-rossii-na-fone-negativnyh-trendov-v-sisteme-mezhdunarodnoy-torgovli-2019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Жилина И.Ю. ПЕРСПЕКТИВЫ РОСТА МИРОВОЙ ЭКОНОМИКИ В 2020 ГОДУ // Социальные и гуманитарные науки: Отечественная и зарубежная литература. Сер. 2, Экономика: Реферативный журнал. 2020. №2.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hyperlink r:id="rId10" w:history="1">
        <w:r w:rsidRPr="00637460">
          <w:rPr>
            <w:rStyle w:val="ab"/>
            <w:color w:val="000000" w:themeColor="text1"/>
            <w:lang w:val="en-US"/>
          </w:rPr>
          <w:t>https</w:t>
        </w:r>
        <w:r w:rsidRPr="00637460">
          <w:rPr>
            <w:rStyle w:val="ab"/>
            <w:color w:val="000000" w:themeColor="text1"/>
          </w:rPr>
          <w:t>://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</w:rPr>
          <w:t>.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article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n</w:t>
        </w:r>
        <w:r w:rsidRPr="00637460">
          <w:rPr>
            <w:rStyle w:val="ab"/>
            <w:color w:val="000000" w:themeColor="text1"/>
          </w:rPr>
          <w:t>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perspektivy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rosta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mirovoy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ekonomiki</w:t>
        </w:r>
        <w:proofErr w:type="spellEnd"/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en-US"/>
          </w:rPr>
          <w:t>v</w:t>
        </w:r>
        <w:r w:rsidRPr="00637460">
          <w:rPr>
            <w:rStyle w:val="ab"/>
            <w:color w:val="000000" w:themeColor="text1"/>
          </w:rPr>
          <w:t>-2020-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godu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А. А. Волков ТОРГОВЫЙ КОНФЛИКТ США И КИТАЯ: ВЛИЯНИЕ НА ЭКСПОРТНЫЕ ПОТОКИ ВОВЛЕЧЁННЫХ СТОРОН // Экономика и бизнес: теория и практика.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№6. URL: https://cyberleninka.ru/article/n/torgovyy-konflikt-ssha-i-kitaya-vliyanie-na-eksportnye-potoki-vovlechyonnyh-storon.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proofErr w:type="spellStart"/>
      <w:r w:rsidRPr="00637460">
        <w:rPr>
          <w:rFonts w:ascii="Times New Roman" w:hAnsi="Times New Roman"/>
          <w:color w:val="000000" w:themeColor="text1"/>
        </w:rPr>
        <w:t>Нгуен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К. Т., </w:t>
      </w:r>
      <w:proofErr w:type="spellStart"/>
      <w:r w:rsidRPr="00637460">
        <w:rPr>
          <w:rFonts w:ascii="Times New Roman" w:hAnsi="Times New Roman"/>
          <w:color w:val="000000" w:themeColor="text1"/>
        </w:rPr>
        <w:t>Банарь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К. М., Потапова Я. С. ТЕНДЕНЦИИ РАЗВИТИЯ ТОРГОВЫХ ОТНОШЕНИЙ МЕЖДУ РОССИЕЙ И СТРАНАМИ АСЕАН // Вестник ГУУ. 2020. №5. URL: https://cyberleninka.ru/article/n/tendentsii-razvitiya-torgovyh-otnosheniy-mezhdu-rossiey-i-stranami-asean.Сформулируйте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В. Р. Маркарян, О. С. Смирнов ПРОБЛЕМЫ ГАРМОНИЗАЦИИ ПРАВОВОГО ПОЛЯ МЕЖДУНАРОДНЫХ ЭКОНОМИЧЕСКИХ ОТНОШЕНИЙ // ЕГИ. 2020.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№3 (29). URL: </w:t>
      </w:r>
      <w:hyperlink r:id="rId11" w:history="1">
        <w:r w:rsidRPr="00637460">
          <w:rPr>
            <w:rStyle w:val="ab"/>
            <w:color w:val="000000" w:themeColor="text1"/>
            <w:lang w:val="en-US"/>
          </w:rPr>
          <w:t>https://cyberleninka.ru/article/n/problemy-garmonizatsii-pravovogo-polya-mezhdunarodnyh-ekonomicheskih-otnosheniy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Долгов Сергей Иванович, Савинов Юрий Анатольевич ВЛИЯНИЕ ВСПЫШКИ НОВОГО КОРОНАВИРУСА НА МЕЖДУНАРОДНУЮ ТОРГОВЛЮ // Российский внешнеэкономический вестник.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№2. URL: </w:t>
      </w:r>
      <w:hyperlink r:id="rId12" w:history="1">
        <w:r w:rsidRPr="00637460">
          <w:rPr>
            <w:rStyle w:val="ab"/>
            <w:color w:val="000000" w:themeColor="text1"/>
            <w:lang w:val="en-US"/>
          </w:rPr>
          <w:t>https://cyberleninka.ru/article/n/vliyanie-vspyshki-novogo-koronavirusa-na-mezhdunarodnuyu-torgovlyu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Нарышкин А.А., Оганезов Д.С. РАЗВИТИЕ МИРОВОЙ ТОРГОВЛИ: СОДЕЙСТВИЕ ПРОДВИЖЕНИЮ ЭКСПОРТА. МИРОВОЙ ОПЫТ // Инновации и инвестиции. 2020. №3.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hyperlink r:id="rId13" w:history="1">
        <w:r w:rsidRPr="00637460">
          <w:rPr>
            <w:rStyle w:val="ab"/>
            <w:color w:val="000000" w:themeColor="text1"/>
            <w:lang w:val="en-US"/>
          </w:rPr>
          <w:t>https</w:t>
        </w:r>
        <w:r w:rsidRPr="00637460">
          <w:rPr>
            <w:rStyle w:val="ab"/>
            <w:color w:val="000000" w:themeColor="text1"/>
          </w:rPr>
          <w:t>://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</w:rPr>
          <w:t>.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article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n</w:t>
        </w:r>
        <w:r w:rsidRPr="00637460">
          <w:rPr>
            <w:rStyle w:val="ab"/>
            <w:color w:val="000000" w:themeColor="text1"/>
          </w:rPr>
          <w:t>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razvitie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mirovoy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torgovli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sodeystvie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prodvizheniyu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eksporta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mirovoy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opyt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proofErr w:type="spellStart"/>
      <w:r w:rsidRPr="00637460">
        <w:rPr>
          <w:rFonts w:ascii="Times New Roman" w:hAnsi="Times New Roman"/>
          <w:color w:val="000000" w:themeColor="text1"/>
        </w:rPr>
        <w:t>Жарикова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Анастасия Романовна ЭКОНОМИЧЕСКИЕ ОТНОШЕНИЯ ЕС И США // E-</w:t>
      </w:r>
      <w:proofErr w:type="spellStart"/>
      <w:r w:rsidRPr="00637460">
        <w:rPr>
          <w:rFonts w:ascii="Times New Roman" w:hAnsi="Times New Roman"/>
          <w:color w:val="000000" w:themeColor="text1"/>
        </w:rPr>
        <w:t>Scio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2020. №3 (42).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r w:rsidRPr="00637460">
        <w:rPr>
          <w:rFonts w:ascii="Times New Roman" w:hAnsi="Times New Roman"/>
          <w:color w:val="000000" w:themeColor="text1"/>
          <w:lang w:val="en-US"/>
        </w:rPr>
        <w:t>https</w:t>
      </w:r>
      <w:r w:rsidRPr="00637460">
        <w:rPr>
          <w:rFonts w:ascii="Times New Roman" w:hAnsi="Times New Roman"/>
          <w:color w:val="000000" w:themeColor="text1"/>
        </w:rPr>
        <w:t>://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cyberleninka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article</w:t>
      </w:r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n</w:t>
      </w:r>
      <w:r w:rsidRPr="00637460">
        <w:rPr>
          <w:rFonts w:ascii="Times New Roman" w:hAnsi="Times New Roman"/>
          <w:color w:val="000000" w:themeColor="text1"/>
        </w:rPr>
        <w:t>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ekonomicheskie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otnosheniya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es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ssha</w:t>
      </w:r>
      <w:proofErr w:type="spellEnd"/>
      <w:r w:rsidRPr="00637460">
        <w:rPr>
          <w:rFonts w:ascii="Times New Roman" w:hAnsi="Times New Roman"/>
          <w:color w:val="000000" w:themeColor="text1"/>
        </w:rPr>
        <w:t>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Жуков Павел Владимирович СТИМУЛЫ И ПРЕПЯТСТВИЯ ПРИВЛЕЧЕНИЯ ИНОСТРАННОГО КАПИТАЛА В ТРАНСНАЦИОНАЛЬНЫЕ ТОРГОВО-ПРОМЫШЛЕННЫЕ КОРПОРАЦИИ // Государственное и муниципальное управление. Ученые записки . 2020. №1.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hyperlink r:id="rId14" w:history="1">
        <w:r w:rsidRPr="00637460">
          <w:rPr>
            <w:rStyle w:val="ab"/>
            <w:color w:val="000000" w:themeColor="text1"/>
            <w:lang w:val="en-US"/>
          </w:rPr>
          <w:t>https</w:t>
        </w:r>
        <w:r w:rsidRPr="00637460">
          <w:rPr>
            <w:rStyle w:val="ab"/>
            <w:color w:val="000000" w:themeColor="text1"/>
          </w:rPr>
          <w:t>://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</w:rPr>
          <w:t>.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article</w:t>
        </w:r>
        <w:r w:rsidRPr="00637460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n</w:t>
        </w:r>
        <w:r w:rsidRPr="00637460">
          <w:rPr>
            <w:rStyle w:val="ab"/>
            <w:color w:val="000000" w:themeColor="text1"/>
          </w:rPr>
          <w:t>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stimuly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i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prepyatstviya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privlecheniya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inostrannogo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kapitala</w:t>
        </w:r>
        <w:proofErr w:type="spellEnd"/>
        <w:r w:rsidRPr="00637460">
          <w:rPr>
            <w:rStyle w:val="ab"/>
            <w:color w:val="000000" w:themeColor="text1"/>
          </w:rPr>
          <w:t>-</w:t>
        </w:r>
        <w:r w:rsidRPr="00637460">
          <w:rPr>
            <w:rStyle w:val="ab"/>
            <w:color w:val="000000" w:themeColor="text1"/>
            <w:lang w:val="en-US"/>
          </w:rPr>
          <w:t>v</w:t>
        </w:r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transnatsionalnye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torgovo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promyshlennye</w:t>
        </w:r>
        <w:proofErr w:type="spellEnd"/>
        <w:r w:rsidRPr="00637460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korporatsii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. Сформулируйте основные утверждения автора. Выразите </w:t>
      </w:r>
      <w:r w:rsidRPr="00637460">
        <w:rPr>
          <w:rFonts w:ascii="Times New Roman" w:hAnsi="Times New Roman"/>
          <w:color w:val="000000" w:themeColor="text1"/>
        </w:rPr>
        <w:lastRenderedPageBreak/>
        <w:t>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Казанцева Е. Г. РОЛЬ РОССИЙСКИХ ТНК В РЕАЛИЗАЦИИ НАЦИОНАЛЬНЫХ ЭКОНОМИЧЕСКИХ ИНТЕРЕСОВ // Россия: тенденции и перспективы развития. 2020. №15-1.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r w:rsidRPr="00637460">
        <w:rPr>
          <w:rFonts w:ascii="Times New Roman" w:hAnsi="Times New Roman"/>
          <w:color w:val="000000" w:themeColor="text1"/>
          <w:lang w:val="en-US"/>
        </w:rPr>
        <w:t>https</w:t>
      </w:r>
      <w:r w:rsidRPr="00637460">
        <w:rPr>
          <w:rFonts w:ascii="Times New Roman" w:hAnsi="Times New Roman"/>
          <w:color w:val="000000" w:themeColor="text1"/>
        </w:rPr>
        <w:t>://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cyberleninka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article</w:t>
      </w:r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n</w:t>
      </w:r>
      <w:r w:rsidRPr="00637460">
        <w:rPr>
          <w:rFonts w:ascii="Times New Roman" w:hAnsi="Times New Roman"/>
          <w:color w:val="000000" w:themeColor="text1"/>
        </w:rPr>
        <w:t>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rol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rossiyskih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tnk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r w:rsidRPr="00637460">
        <w:rPr>
          <w:rFonts w:ascii="Times New Roman" w:hAnsi="Times New Roman"/>
          <w:color w:val="000000" w:themeColor="text1"/>
          <w:lang w:val="en-US"/>
        </w:rPr>
        <w:t>v</w:t>
      </w:r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realizatsii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natsionalnyh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ekonomicheskih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interesov</w:t>
      </w:r>
      <w:proofErr w:type="spellEnd"/>
      <w:r w:rsidRPr="00637460">
        <w:rPr>
          <w:rFonts w:ascii="Times New Roman" w:hAnsi="Times New Roman"/>
          <w:color w:val="000000" w:themeColor="text1"/>
        </w:rPr>
        <w:t>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Якунина Юлия Сергеевна РАЗВИТИЕ ВЗАИМОДЕЙСТВИЯ МЕЖДУНАРОДНЫХ И РОССИЙСКИХ СУБЪЕКТОВ ТРАНСНАЦИОНАЛЬНОГО КАПИТАЛА // Известия вузов. Северо-Кавказский регион. Серия: Общественные науки. 2020. №2 (206).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A65359">
        <w:rPr>
          <w:rFonts w:ascii="Times New Roman" w:hAnsi="Times New Roman"/>
          <w:color w:val="000000" w:themeColor="text1"/>
        </w:rPr>
        <w:t xml:space="preserve">: </w:t>
      </w:r>
      <w:hyperlink r:id="rId15" w:history="1">
        <w:r w:rsidRPr="00637460">
          <w:rPr>
            <w:rStyle w:val="ab"/>
            <w:color w:val="000000" w:themeColor="text1"/>
            <w:lang w:val="en-US"/>
          </w:rPr>
          <w:t>https</w:t>
        </w:r>
        <w:r w:rsidRPr="00A65359">
          <w:rPr>
            <w:rStyle w:val="ab"/>
            <w:color w:val="000000" w:themeColor="text1"/>
          </w:rPr>
          <w:t>://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cyberleninka</w:t>
        </w:r>
        <w:proofErr w:type="spellEnd"/>
        <w:r w:rsidRPr="00A65359">
          <w:rPr>
            <w:rStyle w:val="ab"/>
            <w:color w:val="000000" w:themeColor="text1"/>
          </w:rPr>
          <w:t>.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ru</w:t>
        </w:r>
        <w:proofErr w:type="spellEnd"/>
        <w:r w:rsidRPr="00A65359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article</w:t>
        </w:r>
        <w:r w:rsidRPr="00A65359">
          <w:rPr>
            <w:rStyle w:val="ab"/>
            <w:color w:val="000000" w:themeColor="text1"/>
          </w:rPr>
          <w:t>/</w:t>
        </w:r>
        <w:r w:rsidRPr="00637460">
          <w:rPr>
            <w:rStyle w:val="ab"/>
            <w:color w:val="000000" w:themeColor="text1"/>
            <w:lang w:val="en-US"/>
          </w:rPr>
          <w:t>n</w:t>
        </w:r>
        <w:r w:rsidRPr="00A65359">
          <w:rPr>
            <w:rStyle w:val="ab"/>
            <w:color w:val="000000" w:themeColor="text1"/>
          </w:rPr>
          <w:t>/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razvitie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vzaimodeystviya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mezhdunarodnyh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i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rossiyskih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subektov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transnatsionalnogo</w:t>
        </w:r>
        <w:proofErr w:type="spellEnd"/>
        <w:r w:rsidRPr="00A65359">
          <w:rPr>
            <w:rStyle w:val="ab"/>
            <w:color w:val="000000" w:themeColor="text1"/>
          </w:rPr>
          <w:t>-</w:t>
        </w:r>
        <w:proofErr w:type="spellStart"/>
        <w:r w:rsidRPr="00637460">
          <w:rPr>
            <w:rStyle w:val="ab"/>
            <w:color w:val="000000" w:themeColor="text1"/>
            <w:lang w:val="en-US"/>
          </w:rPr>
          <w:t>kapitala</w:t>
        </w:r>
        <w:proofErr w:type="spellEnd"/>
      </w:hyperlink>
      <w:r w:rsidRPr="00A65359">
        <w:rPr>
          <w:rFonts w:ascii="Times New Roman" w:hAnsi="Times New Roman"/>
          <w:color w:val="000000" w:themeColor="text1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И. Б. Долженко О СОВРЕМЕННЫХ ТЕНДЕНЦИЯХ РАЗВИТИЯ ТНК ПОТРЕБИТЕЛЬСКОГО СЕКТОРА // Экономика и бизнес: теория и практика.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№1-1. URL: </w:t>
      </w:r>
      <w:hyperlink r:id="rId16" w:history="1">
        <w:r w:rsidRPr="00637460">
          <w:rPr>
            <w:rStyle w:val="ab"/>
            <w:color w:val="000000" w:themeColor="text1"/>
            <w:lang w:val="en-US"/>
          </w:rPr>
          <w:t>https://cyberleninka.ru/article/n/o-sovremennyh-tendentsiyah-razvitiya-tnk-potrebitelskogo-sektora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И. Б. Долженко СТРАТЕГИЧЕСКИЕ АЛЬЯНСЫ ТНК ПОТРЕБИТЕЛЬСКОГО СЕКТОРА В ЭПОХУ ГЛОБАЛИЗАЦИИ // Экономика и бизнес: теория и практика.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№2-1. URL: </w:t>
      </w:r>
      <w:hyperlink r:id="rId17" w:history="1">
        <w:r w:rsidRPr="00637460">
          <w:rPr>
            <w:rStyle w:val="ab"/>
            <w:color w:val="000000" w:themeColor="text1"/>
            <w:lang w:val="en-US"/>
          </w:rPr>
          <w:t>https://cyberleninka.ru/article/n/strategicheskie-alyansy-tnk-potrebitelskogo-sektora-v-epohu-globalizatsii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r w:rsidRPr="00637460">
        <w:rPr>
          <w:rFonts w:ascii="Times New Roman" w:hAnsi="Times New Roman"/>
          <w:color w:val="000000" w:themeColor="text1"/>
        </w:rPr>
        <w:tab/>
        <w:t xml:space="preserve">Курганский В.И., </w:t>
      </w:r>
      <w:proofErr w:type="spellStart"/>
      <w:r w:rsidRPr="00637460">
        <w:rPr>
          <w:rFonts w:ascii="Times New Roman" w:hAnsi="Times New Roman"/>
          <w:color w:val="000000" w:themeColor="text1"/>
        </w:rPr>
        <w:t>Бударина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Н.А. ХАРАКТЕРИСТИКА ДЕЯТЕЛЬНОСТИ КОРПОРАЦИЙ В УСЛОВИЯХ ИНТЕРНАЦИОНАЛИЗАЦИИ РОССИЙСКОЙ ЭКОНОМИКИ // Международный журнал гуманитарных и естественных наук.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№5-2. URL: </w:t>
      </w:r>
      <w:hyperlink r:id="rId18" w:history="1">
        <w:r w:rsidRPr="00637460">
          <w:rPr>
            <w:rStyle w:val="ab"/>
            <w:color w:val="000000" w:themeColor="text1"/>
            <w:lang w:val="en-US"/>
          </w:rPr>
          <w:t>https://cyberleninka.ru/article/n/harakteristika-deyatelnosti-korporatsiy-v-usloviyah-internatsionalizatsii-rossiyskoy-ekonomiki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r w:rsidRPr="00637460">
        <w:rPr>
          <w:rFonts w:ascii="Times New Roman" w:hAnsi="Times New Roman"/>
          <w:color w:val="000000" w:themeColor="text1"/>
        </w:rPr>
        <w:tab/>
      </w:r>
      <w:proofErr w:type="spellStart"/>
      <w:r w:rsidRPr="00637460">
        <w:rPr>
          <w:rFonts w:ascii="Times New Roman" w:hAnsi="Times New Roman"/>
          <w:color w:val="000000" w:themeColor="text1"/>
        </w:rPr>
        <w:t>Караткевич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Александр Григорьевич ГЛОБАЛИЗАЦИЯ КАК ХАРАКТЕРНАЯ ЧЕРТА ЭКОНОМИЧЕСКИХ И ПОЛИТИЧЕСКИХ ПРОЦЕССОВ: СОЦИАЛЬНЫЕ ИЗДЕРЖКИ И ПРОТИВОРЕЧИЯ // Гуманитарные и политико-правовые исследования.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№2 (9). URL: </w:t>
      </w:r>
      <w:hyperlink r:id="rId19" w:history="1">
        <w:r w:rsidRPr="00637460">
          <w:rPr>
            <w:rStyle w:val="ab"/>
            <w:color w:val="000000" w:themeColor="text1"/>
            <w:lang w:val="en-US"/>
          </w:rPr>
          <w:t>https://cyberleninka.ru/article/n/globalizatsiya-kak-harakternaya-cherta-ekonomicheskih-i-politicheskih-protsessov-sotsialnye-izderzhki-i-protivorechiya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Захаров Александр Николаевич, Калашников Денис Борисович ТРАНСНАЦИОНАЛИЗАЦИЯ КИТАЙСКОГО БИЗНЕСА // Российский внешнеэкономический вестник. 2020. №2. URL: </w:t>
      </w:r>
      <w:hyperlink r:id="rId20" w:history="1">
        <w:r w:rsidRPr="00637460">
          <w:rPr>
            <w:rStyle w:val="ab"/>
            <w:color w:val="000000" w:themeColor="text1"/>
          </w:rPr>
          <w:t>https://cyberleninka.ru/article/n/transnatsionalizatsiya-kitayskogo-biznesa</w:t>
        </w:r>
      </w:hyperlink>
      <w:r w:rsidRPr="00637460">
        <w:rPr>
          <w:rFonts w:ascii="Times New Roman" w:hAnsi="Times New Roman"/>
          <w:color w:val="000000" w:themeColor="text1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Абросимова А.А. НОВЫЕ ИНДУСТРИАЛЬНЫЕ СТРАНЫ: ОСОБЕННОСТИ И ПЕРСПЕКТИВЫ РАЗВИТИЯ // Экономика и бизнес: теория и практика.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№5-1. URL: </w:t>
      </w:r>
      <w:hyperlink r:id="rId21" w:history="1">
        <w:r w:rsidRPr="00637460">
          <w:rPr>
            <w:rStyle w:val="ab"/>
            <w:color w:val="000000" w:themeColor="text1"/>
            <w:lang w:val="en-US"/>
          </w:rPr>
          <w:t>https://cyberleninka.ru/article/n/novye-industrialnye-strany-osobennosti-i-perspektivy-razvitiya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Юсупова Малика </w:t>
      </w:r>
      <w:proofErr w:type="spellStart"/>
      <w:r w:rsidRPr="00637460">
        <w:rPr>
          <w:rFonts w:ascii="Times New Roman" w:hAnsi="Times New Roman"/>
          <w:color w:val="000000" w:themeColor="text1"/>
        </w:rPr>
        <w:t>Доккаевна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МЕЖДУНАРОДНАЯ ТОРГОВЛЯ: СОВРЕМЕННОЕ СОСТОЯНИЕ И ПЕРСПЕКТИВЫ РАЗВИТИЯ // Международный журнал прикладных наук и технологий «</w:t>
      </w:r>
      <w:proofErr w:type="spellStart"/>
      <w:r w:rsidRPr="00637460">
        <w:rPr>
          <w:rFonts w:ascii="Times New Roman" w:hAnsi="Times New Roman"/>
          <w:color w:val="000000" w:themeColor="text1"/>
        </w:rPr>
        <w:t>Integral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».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№3. URL: </w:t>
      </w:r>
      <w:hyperlink r:id="rId22" w:history="1">
        <w:r w:rsidRPr="00637460">
          <w:rPr>
            <w:rStyle w:val="ab"/>
            <w:color w:val="000000" w:themeColor="text1"/>
            <w:lang w:val="en-US"/>
          </w:rPr>
          <w:t>https://cyberleninka.ru/article/n/mezhdunarodnaya-torgovlya-sovremennoe-sostoyanie-i-perspektivy-razvitiya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Долженко И.Б. ФАКТОРЫ УСПЕШНОГО ОСУЩЕСТВЛЕНИЯ СЛИЯНИЙ И ПОГЛОЩЕНИЙ ТНК ПОТРЕБИТЕЛЬСКОГО СЕКТОРА НА МИРОВОМ РЫНКЕ // Международный журнал гуманитарных и естественных наук. 2020. №5-1.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r w:rsidRPr="00637460">
        <w:rPr>
          <w:rFonts w:ascii="Times New Roman" w:hAnsi="Times New Roman"/>
          <w:color w:val="000000" w:themeColor="text1"/>
          <w:lang w:val="en-US"/>
        </w:rPr>
        <w:t>https</w:t>
      </w:r>
      <w:r w:rsidRPr="00637460">
        <w:rPr>
          <w:rFonts w:ascii="Times New Roman" w:hAnsi="Times New Roman"/>
          <w:color w:val="000000" w:themeColor="text1"/>
        </w:rPr>
        <w:t>://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cyberleninka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article</w:t>
      </w:r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n</w:t>
      </w:r>
      <w:r w:rsidRPr="00637460">
        <w:rPr>
          <w:rFonts w:ascii="Times New Roman" w:hAnsi="Times New Roman"/>
          <w:color w:val="000000" w:themeColor="text1"/>
        </w:rPr>
        <w:t>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faktory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uspeshnogo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osuschestvleniya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sliyaniy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pogloscheniy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tnk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potrebitelskogo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sektora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na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mirovom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rynke</w:t>
      </w:r>
      <w:proofErr w:type="spellEnd"/>
      <w:r w:rsidRPr="00637460">
        <w:rPr>
          <w:rFonts w:ascii="Times New Roman" w:hAnsi="Times New Roman"/>
          <w:color w:val="000000" w:themeColor="text1"/>
        </w:rPr>
        <w:t>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Рыжов Валерий Борисович ДИАЛЕКТИКА ГЛОБАЛИЗАЦИИ И РЕГИОНАЛИЗАЦИИ В ПРАВОВОМ ПРОСТРАНСТВЕ ГОСУДАРСТВ И МЕЖДУНАРОДНЫХ ОРГАНИЗАЦИЙ // Международное право и международные организации.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№1. URL: </w:t>
      </w:r>
      <w:hyperlink r:id="rId23" w:history="1">
        <w:r w:rsidRPr="00637460">
          <w:rPr>
            <w:rStyle w:val="ab"/>
            <w:color w:val="000000" w:themeColor="text1"/>
            <w:lang w:val="en-US"/>
          </w:rPr>
          <w:t>https://cyberleninka.ru/article/n/dialektika-globalizatsii-i-regionalizatsii-v-pravovom-prostranstve-gosudarstv-i-mezhdunarodnyh-organizatsiy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Никулин Кирилл Андреевич ТОРГОВО-</w:t>
      </w:r>
      <w:r w:rsidRPr="00637460">
        <w:rPr>
          <w:rFonts w:ascii="Times New Roman" w:hAnsi="Times New Roman"/>
          <w:color w:val="000000" w:themeColor="text1"/>
        </w:rPr>
        <w:lastRenderedPageBreak/>
        <w:t xml:space="preserve">ЭКОНОМИЧЕСКОЕ ПАРТНЁРСТВО ИСПАНИИ И ЛАТИНСКОЙ АМЕРИКИ // Современная Европа.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№3. URL: </w:t>
      </w:r>
      <w:hyperlink r:id="rId24" w:history="1">
        <w:r w:rsidRPr="00637460">
          <w:rPr>
            <w:rStyle w:val="ab"/>
            <w:color w:val="000000" w:themeColor="text1"/>
            <w:lang w:val="en-US"/>
          </w:rPr>
          <w:t>https://cyberleninka.ru/article/n/torgovo-ekonomicheskoe-partnyorstvo-ispanii-i-latinskoy-ameriki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Т. Г. </w:t>
      </w:r>
      <w:proofErr w:type="spellStart"/>
      <w:r w:rsidRPr="00637460">
        <w:rPr>
          <w:rFonts w:ascii="Times New Roman" w:hAnsi="Times New Roman"/>
          <w:color w:val="000000" w:themeColor="text1"/>
        </w:rPr>
        <w:t>Маглинова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СОВРЕМЕННОЕ ПОЛОЖЕНИЕ МЕЖДУНАРОДНОЙ ТРУДОВОЙ МИГРАЦИИ // Вестник Академии знаний.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 (38). URL: </w:t>
      </w:r>
      <w:hyperlink r:id="rId25" w:history="1">
        <w:r w:rsidRPr="00637460">
          <w:rPr>
            <w:rStyle w:val="ab"/>
            <w:color w:val="000000" w:themeColor="text1"/>
            <w:lang w:val="en-US"/>
          </w:rPr>
          <w:t>https://cyberleninka.ru/article/n/sovremennoe-polozhenie-mezhdunarodnoy-trudovoy-migratsii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Курицын М. А. ПЕРСПЕКТИВЫ ТРАНСНАЦИОНАЛИЗАЦИИ РОССИЙСКИХ КОМПАНИЙ // </w:t>
      </w:r>
      <w:proofErr w:type="spellStart"/>
      <w:r w:rsidRPr="00637460">
        <w:rPr>
          <w:rFonts w:ascii="Times New Roman" w:hAnsi="Times New Roman"/>
          <w:color w:val="000000" w:themeColor="text1"/>
        </w:rPr>
        <w:t>Colloquium-journal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2020. №6 (58).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r w:rsidRPr="00637460">
        <w:rPr>
          <w:rFonts w:ascii="Times New Roman" w:hAnsi="Times New Roman"/>
          <w:color w:val="000000" w:themeColor="text1"/>
          <w:lang w:val="en-US"/>
        </w:rPr>
        <w:t>https</w:t>
      </w:r>
      <w:r w:rsidRPr="00637460">
        <w:rPr>
          <w:rFonts w:ascii="Times New Roman" w:hAnsi="Times New Roman"/>
          <w:color w:val="000000" w:themeColor="text1"/>
        </w:rPr>
        <w:t>://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cyberleninka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article</w:t>
      </w:r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n</w:t>
      </w:r>
      <w:r w:rsidRPr="00637460">
        <w:rPr>
          <w:rFonts w:ascii="Times New Roman" w:hAnsi="Times New Roman"/>
          <w:color w:val="000000" w:themeColor="text1"/>
        </w:rPr>
        <w:t>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perspektivy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transnatsionalizatsii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rossiyskih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kompaniy</w:t>
      </w:r>
      <w:proofErr w:type="spellEnd"/>
      <w:r w:rsidRPr="00637460">
        <w:rPr>
          <w:rFonts w:ascii="Times New Roman" w:hAnsi="Times New Roman"/>
          <w:color w:val="000000" w:themeColor="text1"/>
        </w:rPr>
        <w:t>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proofErr w:type="spellStart"/>
      <w:r w:rsidRPr="00637460">
        <w:rPr>
          <w:rFonts w:ascii="Times New Roman" w:hAnsi="Times New Roman"/>
          <w:color w:val="000000" w:themeColor="text1"/>
        </w:rPr>
        <w:t>Кокорева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Екатерина Андреевна, Колесникова Анастасия Александровна, </w:t>
      </w:r>
      <w:proofErr w:type="spellStart"/>
      <w:r w:rsidRPr="00637460">
        <w:rPr>
          <w:rFonts w:ascii="Times New Roman" w:hAnsi="Times New Roman"/>
          <w:color w:val="000000" w:themeColor="text1"/>
        </w:rPr>
        <w:t>Цапусова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Марина Игоревна ГЛОБАЛЬНЫЙ РЫНОК ТРУДА: ОСОБЕННОСТИ И ЗАДАЧИ // </w:t>
      </w:r>
      <w:proofErr w:type="spellStart"/>
      <w:r w:rsidRPr="00637460">
        <w:rPr>
          <w:rFonts w:ascii="Times New Roman" w:hAnsi="Times New Roman"/>
          <w:color w:val="000000" w:themeColor="text1"/>
        </w:rPr>
        <w:t>Bulletin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Social-Economic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and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Humanitarian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Research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№5 (7). URL: </w:t>
      </w:r>
      <w:hyperlink r:id="rId26" w:history="1">
        <w:r w:rsidRPr="00637460">
          <w:rPr>
            <w:rStyle w:val="ab"/>
            <w:color w:val="000000" w:themeColor="text1"/>
            <w:lang w:val="en-US"/>
          </w:rPr>
          <w:t>https://cyberleninka.ru/article/n/globalnyy-rynok-truda-osobennosti-i-zadachi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А. М. </w:t>
      </w:r>
      <w:proofErr w:type="spellStart"/>
      <w:r w:rsidRPr="00637460">
        <w:rPr>
          <w:rFonts w:ascii="Times New Roman" w:hAnsi="Times New Roman"/>
          <w:color w:val="000000" w:themeColor="text1"/>
        </w:rPr>
        <w:t>Губжоков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А. Б. </w:t>
      </w:r>
      <w:proofErr w:type="spellStart"/>
      <w:r w:rsidRPr="00637460">
        <w:rPr>
          <w:rFonts w:ascii="Times New Roman" w:hAnsi="Times New Roman"/>
          <w:color w:val="000000" w:themeColor="text1"/>
        </w:rPr>
        <w:t>Фиапшев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ОСОБЕННОСТИ И УСЛОВИЯ РАЗВИТИЯ ИНВЕСТИЦИОННОЙ ДЕЯТЕЛЬНОСТИ ГОСКОРПОРАЦИЙ // Вестник Академии знаний.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 (38). URL: </w:t>
      </w:r>
      <w:hyperlink r:id="rId27" w:history="1">
        <w:r w:rsidRPr="00637460">
          <w:rPr>
            <w:rStyle w:val="ab"/>
            <w:color w:val="000000" w:themeColor="text1"/>
            <w:lang w:val="en-US"/>
          </w:rPr>
          <w:t>https://cyberleninka.ru/article/n/osobennosti-i-usloviya-razvitiya-investitsionnoy-deyatelnosti-goskorporatsiy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proofErr w:type="spellStart"/>
      <w:r w:rsidRPr="00637460">
        <w:rPr>
          <w:rFonts w:ascii="Times New Roman" w:hAnsi="Times New Roman"/>
          <w:color w:val="000000" w:themeColor="text1"/>
        </w:rPr>
        <w:t>Колтыгин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Иван Денисович. ОСОБЕННОСТИ ПРАВОВОГО РЕГУЛИРОВАНИЯ ЭЛЕКТРОННОЙ ФОРМЫ ВНЕШНЕТОРГОВОЙ СДЕЛКИ // Скиф. 2020.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№4 (44). URL: </w:t>
      </w:r>
      <w:hyperlink r:id="rId28" w:history="1">
        <w:r w:rsidRPr="00637460">
          <w:rPr>
            <w:rStyle w:val="ab"/>
            <w:color w:val="000000" w:themeColor="text1"/>
            <w:lang w:val="en-US"/>
          </w:rPr>
          <w:t>https://cyberleninka.ru/article/n/osobennosti-pravovogo-regulirovaniya-elektronnoy-formy-vneshnetorgovoy-sdelki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Мурадов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Ф. Ф. ЭВОЛЮЦИЯ МИРОВОЙ ВАЛЮТНОЙ СИСТЕМЫ И РОЛЬ ЗОЛОТА В НЕЙ // </w:t>
      </w:r>
      <w:proofErr w:type="spellStart"/>
      <w:r w:rsidRPr="00637460">
        <w:rPr>
          <w:rFonts w:ascii="Times New Roman" w:hAnsi="Times New Roman"/>
          <w:color w:val="000000" w:themeColor="text1"/>
        </w:rPr>
        <w:t>Контентус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№2. URL: </w:t>
      </w:r>
      <w:hyperlink r:id="rId29" w:history="1">
        <w:r w:rsidRPr="00637460">
          <w:rPr>
            <w:rStyle w:val="ab"/>
            <w:color w:val="000000" w:themeColor="text1"/>
            <w:lang w:val="en-US"/>
          </w:rPr>
          <w:t>https://cyberleninka.ru/article/n/evolyutsiya-mirovoy-valyutnoy-sistemy-i-rol-zolota-v-ney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Зенкина Е.В. ВОЗМОЖНОСТИ РЕОРГАНИЗАЦИИ ВАЛЮТНЫХ ОТНОШЕНИЙ РОССИИ В СОВРЕМЕННЫХ УСЛОВИЯХ // Инновации и инвестиции.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№4. URL: </w:t>
      </w:r>
      <w:hyperlink r:id="rId30" w:history="1">
        <w:r w:rsidRPr="00637460">
          <w:rPr>
            <w:rStyle w:val="ab"/>
            <w:color w:val="000000" w:themeColor="text1"/>
            <w:lang w:val="en-US"/>
          </w:rPr>
          <w:t>https://cyberleninka.ru/article/n/vozmozhnosti-reorganizatsii-valyutnyh-otnosheniy-rossii-v-sovremennyh-usloviyah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proofErr w:type="spellStart"/>
      <w:r w:rsidRPr="00637460">
        <w:rPr>
          <w:rFonts w:ascii="Times New Roman" w:hAnsi="Times New Roman"/>
          <w:color w:val="000000" w:themeColor="text1"/>
        </w:rPr>
        <w:t>Чинская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Е.А. РОЛЬ ФИНАНСОВЫХ ИННОВАЦИЙ В ЭВОЛЮЦИИ МИРОВОЙ ВАЛЮТНОЙ СИСТЕМЫ // Экономика и бизнес: теория и практика.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№5-2. URL: </w:t>
      </w:r>
      <w:hyperlink r:id="rId31" w:history="1">
        <w:r w:rsidRPr="00637460">
          <w:rPr>
            <w:rStyle w:val="ab"/>
            <w:color w:val="000000" w:themeColor="text1"/>
            <w:lang w:val="en-US"/>
          </w:rPr>
          <w:t>https://cyberleninka.ru/article/n/rol-finansovyh-innovatsiy-v-evolyutsii-mirovoy-valyutnoy-sistemy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Олейник Галина Сергеевна, Наумова Татьяна Сергеевна УСТОЙЧИВОСТЬ ЕВРОПЕЙСКОЙ ВАЛЮТНОЙ СИСТЕМЫ: ДИНАМИКА ПОКАЗАТЕЛЕЙ // Теория и практика общественного развития.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 (145). URL: </w:t>
      </w:r>
      <w:hyperlink r:id="rId32" w:history="1">
        <w:r w:rsidRPr="00637460">
          <w:rPr>
            <w:rStyle w:val="ab"/>
            <w:color w:val="000000" w:themeColor="text1"/>
            <w:lang w:val="en-US"/>
          </w:rPr>
          <w:t>https://cyberleninka.ru/article/n/ustoychivost-evropeyskoy-valyutnoy-sistemy-dinamika-pokazateley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Гладков Игорь Сергеевич ВНЕШНЕТОРГОВЫЕ СВЯЗИ РОССИИ НА ФОНЕ НЕГАТИВНЫХ ТРЕНДОВ В СИСТЕМЕ МЕЖДУНАРОДНОЙ ТОРГОВЛИ (2019) // Власть.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№1. URL: </w:t>
      </w:r>
      <w:hyperlink r:id="rId33" w:history="1">
        <w:r w:rsidRPr="00637460">
          <w:rPr>
            <w:rStyle w:val="ab"/>
            <w:color w:val="000000" w:themeColor="text1"/>
            <w:lang w:val="en-US"/>
          </w:rPr>
          <w:t>https://cyberleninka.ru/article/n/vneshnetorgovye-svyazi-rossii-na-fone-negativnyh-trendov-v-sisteme-mezhdunarodnoy-torgovli-2019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proofErr w:type="spellStart"/>
      <w:r w:rsidRPr="00637460">
        <w:rPr>
          <w:rFonts w:ascii="Times New Roman" w:hAnsi="Times New Roman"/>
          <w:color w:val="000000" w:themeColor="text1"/>
        </w:rPr>
        <w:t>Звонова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Елена Анатольевна, Кузнецов Алексей Владимирович, Пищик Виктор Яковлевич, Сильвестров Сергей Николаевич ОСОБЕННОСТИ И ПЕРСПЕКТИВЫ ПОСТРОЕНИЯ ДВУХКОНТУРНОЙ ВАЛЮТНО-ФИНАНСОВОЙ СИСТЕМЫ НА НАЦИОНАЛЬНОМ И РЕГИОНАЛЬНОМ УРОВНЕ // Мир новой экономики. 2020. №1. </w:t>
      </w:r>
      <w:r w:rsidRPr="00637460">
        <w:rPr>
          <w:rFonts w:ascii="Times New Roman" w:hAnsi="Times New Roman"/>
          <w:color w:val="000000" w:themeColor="text1"/>
          <w:lang w:val="en-US"/>
        </w:rPr>
        <w:t>URL</w:t>
      </w:r>
      <w:r w:rsidRPr="00637460">
        <w:rPr>
          <w:rFonts w:ascii="Times New Roman" w:hAnsi="Times New Roman"/>
          <w:color w:val="000000" w:themeColor="text1"/>
        </w:rPr>
        <w:t xml:space="preserve">: </w:t>
      </w:r>
      <w:r w:rsidRPr="00637460">
        <w:rPr>
          <w:rFonts w:ascii="Times New Roman" w:hAnsi="Times New Roman"/>
          <w:color w:val="000000" w:themeColor="text1"/>
          <w:lang w:val="en-US"/>
        </w:rPr>
        <w:t>https</w:t>
      </w:r>
      <w:r w:rsidRPr="00637460">
        <w:rPr>
          <w:rFonts w:ascii="Times New Roman" w:hAnsi="Times New Roman"/>
          <w:color w:val="000000" w:themeColor="text1"/>
        </w:rPr>
        <w:t>://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cyberleninka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article</w:t>
      </w:r>
      <w:r w:rsidRPr="00637460">
        <w:rPr>
          <w:rFonts w:ascii="Times New Roman" w:hAnsi="Times New Roman"/>
          <w:color w:val="000000" w:themeColor="text1"/>
        </w:rPr>
        <w:t>/</w:t>
      </w:r>
      <w:r w:rsidRPr="00637460">
        <w:rPr>
          <w:rFonts w:ascii="Times New Roman" w:hAnsi="Times New Roman"/>
          <w:color w:val="000000" w:themeColor="text1"/>
          <w:lang w:val="en-US"/>
        </w:rPr>
        <w:t>n</w:t>
      </w:r>
      <w:r w:rsidRPr="00637460">
        <w:rPr>
          <w:rFonts w:ascii="Times New Roman" w:hAnsi="Times New Roman"/>
          <w:color w:val="000000" w:themeColor="text1"/>
        </w:rPr>
        <w:t>/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osobennosti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perspektivy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postroeniya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dvuhkonturnoy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valyutno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finansovoy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sistemy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na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natsionalnom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i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regionalnom</w:t>
      </w:r>
      <w:proofErr w:type="spellEnd"/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urovne</w:t>
      </w:r>
      <w:proofErr w:type="spellEnd"/>
      <w:r w:rsidRPr="00637460">
        <w:rPr>
          <w:rFonts w:ascii="Times New Roman" w:hAnsi="Times New Roman"/>
          <w:color w:val="000000" w:themeColor="text1"/>
        </w:rPr>
        <w:t>.Сформулируйте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Рождественская А.В. РОЛЬ ОСНОВНЫХ ИНСТИТУТОВ-ГЛОБАЛИЗАТОРОВ МИРОВОЙ ЭКОНОМИКИ В РАЗВИТИИ ПРАВОВОГО РЕГУЛИРОВАНИЯ ЭКОНОМИЧЕСКИХ ОТНОШЕНИЙ // Международный журнал гуманитарных и </w:t>
      </w:r>
      <w:r w:rsidRPr="00637460">
        <w:rPr>
          <w:rFonts w:ascii="Times New Roman" w:hAnsi="Times New Roman"/>
          <w:color w:val="000000" w:themeColor="text1"/>
        </w:rPr>
        <w:lastRenderedPageBreak/>
        <w:t xml:space="preserve">естественных наук.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№5-2. URL: </w:t>
      </w:r>
      <w:hyperlink r:id="rId34" w:history="1">
        <w:r w:rsidRPr="00637460">
          <w:rPr>
            <w:rStyle w:val="ab"/>
            <w:color w:val="000000" w:themeColor="text1"/>
            <w:lang w:val="en-US"/>
          </w:rPr>
          <w:t>https://cyberleninka.ru/article/n/rol-osnovnyh-institutov-globalizatorov-mirovoy-ekonomiki-v-razvitii-pravovogo-regulirovaniya-ekonomicheskih-otnosheniy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Гаджиев Тимур </w:t>
      </w:r>
      <w:proofErr w:type="spellStart"/>
      <w:r w:rsidRPr="00637460">
        <w:rPr>
          <w:rFonts w:ascii="Times New Roman" w:hAnsi="Times New Roman"/>
          <w:color w:val="000000" w:themeColor="text1"/>
        </w:rPr>
        <w:t>Фикретович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ОСОБЕННОСТИ ВАЛЮТНО-ПРАВОВОГО СТАТУСА МЕЖДУНАРОДНЫХ КОМПАНИЙ В РФ // Гуманитарные и юридические исследования.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№2. URL: </w:t>
      </w:r>
      <w:hyperlink r:id="rId35" w:history="1">
        <w:r w:rsidRPr="00637460">
          <w:rPr>
            <w:rStyle w:val="ab"/>
            <w:color w:val="000000" w:themeColor="text1"/>
            <w:lang w:val="en-US"/>
          </w:rPr>
          <w:t>https://cyberleninka.ru/article/n/osobennosti-valyutno-pravovogo-statusa-mezhdunarodnyh-kompaniy-v-rf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pStyle w:val="afffc"/>
        <w:widowControl w:val="0"/>
        <w:numPr>
          <w:ilvl w:val="0"/>
          <w:numId w:val="23"/>
        </w:numPr>
        <w:tabs>
          <w:tab w:val="clear" w:pos="720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Пономарева Оксана Дмитриевна ВАЛЮТНЫЙ КОНТРОЛЬ И ВАЛЮТНОЕ РЕГУЛИРОВАНИЕ // E-</w:t>
      </w:r>
      <w:proofErr w:type="spellStart"/>
      <w:r w:rsidRPr="00637460">
        <w:rPr>
          <w:rFonts w:ascii="Times New Roman" w:hAnsi="Times New Roman"/>
          <w:color w:val="000000" w:themeColor="text1"/>
        </w:rPr>
        <w:t>Scio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</w:t>
      </w:r>
      <w:r w:rsidRPr="00637460">
        <w:rPr>
          <w:rFonts w:ascii="Times New Roman" w:hAnsi="Times New Roman"/>
          <w:color w:val="000000" w:themeColor="text1"/>
          <w:lang w:val="en-US"/>
        </w:rPr>
        <w:t xml:space="preserve">2020. №3 (42). URL: </w:t>
      </w:r>
      <w:hyperlink r:id="rId36" w:history="1">
        <w:r w:rsidRPr="00637460">
          <w:rPr>
            <w:rStyle w:val="ab"/>
            <w:color w:val="000000" w:themeColor="text1"/>
            <w:lang w:val="en-US"/>
          </w:rPr>
          <w:t>https://cyberleninka.ru/article/n/valyutnyy-kontrol-i-valyutnoe-regulirovanie-1</w:t>
        </w:r>
      </w:hyperlink>
      <w:r w:rsidRPr="00637460">
        <w:rPr>
          <w:rFonts w:ascii="Times New Roman" w:hAnsi="Times New Roman"/>
          <w:color w:val="000000" w:themeColor="text1"/>
          <w:lang w:val="en-US"/>
        </w:rPr>
        <w:t xml:space="preserve">. </w:t>
      </w:r>
      <w:r w:rsidRPr="00637460">
        <w:rPr>
          <w:rFonts w:ascii="Times New Roman" w:hAnsi="Times New Roman"/>
          <w:color w:val="000000" w:themeColor="text1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313612" w:rsidRPr="00637460" w:rsidRDefault="00313612" w:rsidP="00313612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313612" w:rsidRPr="00637460" w:rsidRDefault="005373C7" w:rsidP="0031361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313612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313612" w:rsidRPr="00637460" w:rsidRDefault="005373C7" w:rsidP="0031361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313612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313612" w:rsidRPr="00637460" w:rsidRDefault="00313612" w:rsidP="0031361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B37B7C" w:rsidRPr="00B37B7C" w:rsidRDefault="00B37B7C" w:rsidP="00B37B7C">
      <w:pPr>
        <w:pStyle w:val="afffc"/>
        <w:numPr>
          <w:ilvl w:val="0"/>
          <w:numId w:val="2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B37B7C">
        <w:rPr>
          <w:rFonts w:ascii="Times New Roman" w:hAnsi="Times New Roman"/>
          <w:color w:val="000000" w:themeColor="text1"/>
        </w:rPr>
        <w:t>Гохштанд</w:t>
      </w:r>
      <w:proofErr w:type="spellEnd"/>
      <w:r w:rsidRPr="00B37B7C">
        <w:rPr>
          <w:rFonts w:ascii="Times New Roman" w:hAnsi="Times New Roman"/>
          <w:color w:val="000000" w:themeColor="text1"/>
        </w:rPr>
        <w:t xml:space="preserve"> А.Д. Мировое хозяйство и международная торговля [Электронный ресурс]: рабочий учебник/ </w:t>
      </w:r>
      <w:proofErr w:type="spellStart"/>
      <w:r w:rsidRPr="00B37B7C">
        <w:rPr>
          <w:rFonts w:ascii="Times New Roman" w:hAnsi="Times New Roman"/>
          <w:color w:val="000000" w:themeColor="text1"/>
        </w:rPr>
        <w:t>Гохштанд</w:t>
      </w:r>
      <w:proofErr w:type="spellEnd"/>
      <w:r w:rsidRPr="00B37B7C">
        <w:rPr>
          <w:rFonts w:ascii="Times New Roman" w:hAnsi="Times New Roman"/>
          <w:color w:val="000000" w:themeColor="text1"/>
        </w:rPr>
        <w:t xml:space="preserve"> А.Д. - 2022. - http://library.roweb.online  </w:t>
      </w:r>
    </w:p>
    <w:p w:rsidR="00B37B7C" w:rsidRPr="00B37B7C" w:rsidRDefault="00B37B7C" w:rsidP="00B37B7C">
      <w:pPr>
        <w:pStyle w:val="afffc"/>
        <w:numPr>
          <w:ilvl w:val="0"/>
          <w:numId w:val="2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B37B7C">
        <w:rPr>
          <w:rFonts w:ascii="Times New Roman" w:hAnsi="Times New Roman"/>
          <w:color w:val="000000" w:themeColor="text1"/>
        </w:rPr>
        <w:t>Гохштанд</w:t>
      </w:r>
      <w:proofErr w:type="spellEnd"/>
      <w:r w:rsidRPr="00B37B7C">
        <w:rPr>
          <w:rFonts w:ascii="Times New Roman" w:hAnsi="Times New Roman"/>
          <w:color w:val="000000" w:themeColor="text1"/>
        </w:rPr>
        <w:t xml:space="preserve"> А.Д. Протекционизм в международной торговле [Электронный ресурс]: рабочий учебник/ </w:t>
      </w:r>
      <w:proofErr w:type="spellStart"/>
      <w:r w:rsidRPr="00B37B7C">
        <w:rPr>
          <w:rFonts w:ascii="Times New Roman" w:hAnsi="Times New Roman"/>
          <w:color w:val="000000" w:themeColor="text1"/>
        </w:rPr>
        <w:t>Гохштанд</w:t>
      </w:r>
      <w:proofErr w:type="spellEnd"/>
      <w:r w:rsidRPr="00B37B7C">
        <w:rPr>
          <w:rFonts w:ascii="Times New Roman" w:hAnsi="Times New Roman"/>
          <w:color w:val="000000" w:themeColor="text1"/>
        </w:rPr>
        <w:t xml:space="preserve"> А.Д. - 2022. - http://library.roweb.online  </w:t>
      </w:r>
    </w:p>
    <w:p w:rsidR="00B37B7C" w:rsidRPr="00B37B7C" w:rsidRDefault="00B37B7C" w:rsidP="00B37B7C">
      <w:pPr>
        <w:pStyle w:val="afffc"/>
        <w:numPr>
          <w:ilvl w:val="0"/>
          <w:numId w:val="2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B37B7C">
        <w:rPr>
          <w:rFonts w:ascii="Times New Roman" w:hAnsi="Times New Roman"/>
          <w:color w:val="000000" w:themeColor="text1"/>
        </w:rPr>
        <w:t>Гохштанд</w:t>
      </w:r>
      <w:proofErr w:type="spellEnd"/>
      <w:r w:rsidRPr="00B37B7C">
        <w:rPr>
          <w:rFonts w:ascii="Times New Roman" w:hAnsi="Times New Roman"/>
          <w:color w:val="000000" w:themeColor="text1"/>
        </w:rPr>
        <w:t xml:space="preserve"> А.Д. Международная валютно-финансовая система [Электронный ресурс]: рабочий учебник/ </w:t>
      </w:r>
      <w:proofErr w:type="spellStart"/>
      <w:r w:rsidRPr="00B37B7C">
        <w:rPr>
          <w:rFonts w:ascii="Times New Roman" w:hAnsi="Times New Roman"/>
          <w:color w:val="000000" w:themeColor="text1"/>
        </w:rPr>
        <w:t>Гохштанд</w:t>
      </w:r>
      <w:proofErr w:type="spellEnd"/>
      <w:r w:rsidRPr="00B37B7C">
        <w:rPr>
          <w:rFonts w:ascii="Times New Roman" w:hAnsi="Times New Roman"/>
          <w:color w:val="000000" w:themeColor="text1"/>
        </w:rPr>
        <w:t xml:space="preserve"> А.Д. - 2019. - http://library.roweb.online  </w:t>
      </w:r>
    </w:p>
    <w:p w:rsidR="00B37B7C" w:rsidRDefault="00B37B7C" w:rsidP="00B37B7C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313612" w:rsidRPr="00637460" w:rsidRDefault="00313612" w:rsidP="00B37B7C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313612" w:rsidRPr="00637460" w:rsidRDefault="00313612" w:rsidP="00313612">
      <w:pPr>
        <w:pStyle w:val="afffc"/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Мировая экономика и международные экономические</w:t>
      </w:r>
      <w:r w:rsidR="00B37B7C">
        <w:rPr>
          <w:rFonts w:ascii="Times New Roman" w:hAnsi="Times New Roman"/>
          <w:color w:val="000000" w:themeColor="text1"/>
        </w:rPr>
        <w:t xml:space="preserve"> отношения [Электронный ресурс]</w:t>
      </w:r>
      <w:r w:rsidRPr="00637460">
        <w:rPr>
          <w:rFonts w:ascii="Times New Roman" w:hAnsi="Times New Roman"/>
          <w:color w:val="000000" w:themeColor="text1"/>
        </w:rPr>
        <w:t>: учебное пособие / Н.В. Банникова [и др.]. — Электрон. текстовые данные. — Ставрополь: Ставропольский государственный аграрный университет, 2017. — 112 c. — 978-5-9596-1388-4. — Режим доступа: http://www.iprbookshop.ru/76035</w:t>
      </w:r>
    </w:p>
    <w:p w:rsidR="00313612" w:rsidRPr="00637460" w:rsidRDefault="00313612" w:rsidP="00B37B7C">
      <w:pPr>
        <w:pStyle w:val="afff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Лескина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О. Н. Мировая экономика и международные экономические отношения: учебное пособие / О. Н. </w:t>
      </w:r>
      <w:proofErr w:type="spellStart"/>
      <w:r w:rsidRPr="00637460">
        <w:rPr>
          <w:rFonts w:ascii="Times New Roman" w:hAnsi="Times New Roman"/>
          <w:color w:val="000000" w:themeColor="text1"/>
        </w:rPr>
        <w:t>Лескина</w:t>
      </w:r>
      <w:proofErr w:type="spellEnd"/>
      <w:r w:rsidRPr="00637460">
        <w:rPr>
          <w:rFonts w:ascii="Times New Roman" w:hAnsi="Times New Roman"/>
          <w:color w:val="000000" w:themeColor="text1"/>
        </w:rPr>
        <w:t>. — Саратов: Ай Пи Ар Медиа, 2019. — 154 c. — ISBN 978-5-4497-0042-1. — Текст: электронный // Электронно-библиотечная система IPR BOOKS: [сайт]. — URL: http://www.iprbookshop.ru/83162.html</w:t>
      </w:r>
    </w:p>
    <w:p w:rsidR="00313612" w:rsidRPr="00637460" w:rsidRDefault="00313612" w:rsidP="00313612">
      <w:pPr>
        <w:widowControl/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313612" w:rsidRPr="00637460" w:rsidRDefault="005373C7" w:rsidP="0031361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313612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313612" w:rsidRPr="00637460" w:rsidRDefault="00EA1813" w:rsidP="00313612">
      <w:pPr>
        <w:widowControl/>
        <w:tabs>
          <w:tab w:val="left" w:pos="1080"/>
        </w:tabs>
        <w:snapToGrid/>
        <w:spacing w:before="0" w:after="0"/>
        <w:ind w:firstLine="709"/>
        <w:contextualSpacing/>
        <w:rPr>
          <w:bCs/>
          <w:color w:val="000000" w:themeColor="text1"/>
          <w:sz w:val="20"/>
        </w:rPr>
      </w:pPr>
      <w:hyperlink r:id="rId37" w:history="1">
        <w:r w:rsidR="00313612" w:rsidRPr="00637460">
          <w:rPr>
            <w:rStyle w:val="ab"/>
            <w:color w:val="000000" w:themeColor="text1"/>
            <w:sz w:val="20"/>
          </w:rPr>
          <w:t>https://www.un.org/ru/</w:t>
        </w:r>
      </w:hyperlink>
      <w:r w:rsidR="00313612" w:rsidRPr="00637460">
        <w:rPr>
          <w:bCs/>
          <w:color w:val="000000" w:themeColor="text1"/>
          <w:sz w:val="20"/>
        </w:rPr>
        <w:t xml:space="preserve"> - Организация Объединенных наций</w:t>
      </w:r>
    </w:p>
    <w:p w:rsidR="00313612" w:rsidRPr="00637460" w:rsidRDefault="00EA1813" w:rsidP="00313612">
      <w:pPr>
        <w:widowControl/>
        <w:tabs>
          <w:tab w:val="left" w:pos="1080"/>
        </w:tabs>
        <w:snapToGrid/>
        <w:spacing w:before="0" w:after="0"/>
        <w:ind w:firstLine="709"/>
        <w:contextualSpacing/>
        <w:rPr>
          <w:color w:val="000000" w:themeColor="text1"/>
          <w:sz w:val="20"/>
        </w:rPr>
      </w:pPr>
      <w:hyperlink r:id="rId38" w:history="1">
        <w:r w:rsidR="00313612" w:rsidRPr="00637460">
          <w:rPr>
            <w:rStyle w:val="ab"/>
            <w:color w:val="000000" w:themeColor="text1"/>
            <w:sz w:val="20"/>
          </w:rPr>
          <w:t>https://www.imf.org/external/russian/index.htm</w:t>
        </w:r>
      </w:hyperlink>
      <w:r w:rsidR="00313612" w:rsidRPr="00637460">
        <w:rPr>
          <w:color w:val="000000" w:themeColor="text1"/>
          <w:sz w:val="20"/>
        </w:rPr>
        <w:t xml:space="preserve"> - Международный валютный фонд</w:t>
      </w:r>
    </w:p>
    <w:p w:rsidR="00313612" w:rsidRPr="00637460" w:rsidRDefault="00EA1813" w:rsidP="00313612">
      <w:pPr>
        <w:widowControl/>
        <w:tabs>
          <w:tab w:val="left" w:pos="1080"/>
        </w:tabs>
        <w:snapToGrid/>
        <w:spacing w:before="0" w:after="0"/>
        <w:ind w:firstLine="709"/>
        <w:contextualSpacing/>
        <w:rPr>
          <w:color w:val="000000" w:themeColor="text1"/>
          <w:sz w:val="20"/>
        </w:rPr>
      </w:pPr>
      <w:hyperlink r:id="rId39" w:history="1">
        <w:r w:rsidR="00313612" w:rsidRPr="00637460">
          <w:rPr>
            <w:rStyle w:val="ab"/>
            <w:color w:val="000000" w:themeColor="text1"/>
            <w:sz w:val="20"/>
          </w:rPr>
          <w:t>http://www.eurasiancommission.org/</w:t>
        </w:r>
      </w:hyperlink>
      <w:r w:rsidR="00313612" w:rsidRPr="00637460">
        <w:rPr>
          <w:color w:val="000000" w:themeColor="text1"/>
          <w:sz w:val="20"/>
        </w:rPr>
        <w:t xml:space="preserve"> - Евразийская экономическая комиссия</w:t>
      </w:r>
    </w:p>
    <w:p w:rsidR="00313612" w:rsidRDefault="00313612" w:rsidP="00313612">
      <w:pPr>
        <w:widowControl/>
        <w:tabs>
          <w:tab w:val="left" w:pos="1080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8E6A0E" w:rsidRPr="00637460" w:rsidRDefault="008E6A0E" w:rsidP="00313612">
      <w:pPr>
        <w:widowControl/>
        <w:tabs>
          <w:tab w:val="left" w:pos="1080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A65359" w:rsidRDefault="005373C7" w:rsidP="00A65359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A65359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A65359" w:rsidRDefault="00A65359" w:rsidP="00A6535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8E6A0E" w:rsidRDefault="008E6A0E" w:rsidP="00A65359">
      <w:pPr>
        <w:spacing w:before="0" w:after="0"/>
        <w:ind w:firstLine="709"/>
        <w:jc w:val="both"/>
        <w:rPr>
          <w:sz w:val="20"/>
        </w:rPr>
      </w:pPr>
      <w:r w:rsidRPr="008E6A0E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A65359" w:rsidRDefault="00A65359" w:rsidP="00A6535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313612" w:rsidRPr="00637460" w:rsidRDefault="00A65359" w:rsidP="00A65359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313612" w:rsidRPr="00637460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313612" w:rsidRPr="00637460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313612" w:rsidRPr="00637460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313612" w:rsidRPr="00637460" w:rsidRDefault="00313612" w:rsidP="0031361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313612" w:rsidRPr="00637460" w:rsidRDefault="00EA1813" w:rsidP="00313612">
      <w:pPr>
        <w:spacing w:before="0" w:after="0"/>
        <w:ind w:firstLine="709"/>
        <w:rPr>
          <w:sz w:val="20"/>
          <w:lang w:val="en-US"/>
        </w:rPr>
      </w:pPr>
      <w:hyperlink r:id="rId40" w:history="1">
        <w:r w:rsidR="00313612" w:rsidRPr="00637460">
          <w:rPr>
            <w:sz w:val="20"/>
            <w:lang w:val="en-US"/>
          </w:rPr>
          <w:t>http://qsp.su/tools/onlinehelp/about_license_gpl_russian.html</w:t>
        </w:r>
      </w:hyperlink>
      <w:r w:rsidR="00313612" w:rsidRPr="00637460">
        <w:rPr>
          <w:sz w:val="20"/>
          <w:lang w:val="en-US"/>
        </w:rPr>
        <w:t xml:space="preserve"> 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313612" w:rsidRPr="00637460" w:rsidRDefault="00EA1813" w:rsidP="00313612">
      <w:pPr>
        <w:spacing w:before="0" w:after="0"/>
        <w:ind w:firstLine="709"/>
        <w:rPr>
          <w:sz w:val="20"/>
        </w:rPr>
      </w:pPr>
      <w:hyperlink r:id="rId41" w:history="1">
        <w:r w:rsidR="00313612" w:rsidRPr="00637460">
          <w:rPr>
            <w:sz w:val="20"/>
          </w:rPr>
          <w:t>http://qsp.su/tools/onlinehelp/about_license_gpl_russian.html</w:t>
        </w:r>
      </w:hyperlink>
    </w:p>
    <w:p w:rsidR="00313612" w:rsidRPr="00637460" w:rsidRDefault="00313612" w:rsidP="0031361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313612" w:rsidRPr="00637460" w:rsidRDefault="00EA1813" w:rsidP="00313612">
      <w:pPr>
        <w:spacing w:before="0" w:after="0"/>
        <w:ind w:firstLine="709"/>
        <w:rPr>
          <w:sz w:val="20"/>
          <w:lang w:val="en-US"/>
        </w:rPr>
      </w:pPr>
      <w:hyperlink r:id="rId42" w:history="1">
        <w:r w:rsidR="00313612" w:rsidRPr="00637460">
          <w:rPr>
            <w:sz w:val="20"/>
            <w:lang w:val="en-US"/>
          </w:rPr>
          <w:t>http://qsp.su/tools/onlinehelp/about_license_gpl_russian.html</w:t>
        </w:r>
      </w:hyperlink>
      <w:r w:rsidR="00313612" w:rsidRPr="00637460">
        <w:rPr>
          <w:sz w:val="20"/>
          <w:lang w:val="en-US"/>
        </w:rPr>
        <w:t xml:space="preserve"> </w:t>
      </w:r>
    </w:p>
    <w:p w:rsidR="00313612" w:rsidRPr="00637460" w:rsidRDefault="00313612" w:rsidP="0031361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313612" w:rsidRPr="00637460" w:rsidRDefault="00EA1813" w:rsidP="00313612">
      <w:pPr>
        <w:spacing w:before="0" w:after="0"/>
        <w:ind w:firstLine="709"/>
        <w:rPr>
          <w:sz w:val="20"/>
          <w:lang w:val="en-US"/>
        </w:rPr>
      </w:pPr>
      <w:hyperlink r:id="rId43" w:history="1">
        <w:r w:rsidR="00313612" w:rsidRPr="00637460">
          <w:rPr>
            <w:sz w:val="20"/>
            <w:lang w:val="en-US"/>
          </w:rPr>
          <w:t>http://qsp.su/tools/onlinehelp/about_license_gpl_russian.html</w:t>
        </w:r>
      </w:hyperlink>
    </w:p>
    <w:p w:rsidR="00313612" w:rsidRPr="00637460" w:rsidRDefault="00313612" w:rsidP="0031361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313612" w:rsidRPr="00637460" w:rsidRDefault="00EA1813" w:rsidP="00313612">
      <w:pPr>
        <w:spacing w:before="0" w:after="0"/>
        <w:ind w:firstLine="709"/>
        <w:rPr>
          <w:sz w:val="20"/>
          <w:lang w:val="en-US"/>
        </w:rPr>
      </w:pPr>
      <w:hyperlink r:id="rId44" w:history="1">
        <w:r w:rsidR="00313612" w:rsidRPr="00637460">
          <w:rPr>
            <w:sz w:val="20"/>
            <w:lang w:val="en-US"/>
          </w:rPr>
          <w:t>http://qsp.su/tools/onlinehelp/about_license_gpl_russian.html</w:t>
        </w:r>
      </w:hyperlink>
    </w:p>
    <w:p w:rsidR="00313612" w:rsidRPr="00637460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313612" w:rsidRPr="00637460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45" w:history="1">
        <w:r w:rsidRPr="00637460">
          <w:rPr>
            <w:rStyle w:val="ab"/>
            <w:sz w:val="20"/>
          </w:rPr>
          <w:t>https://arb.ru/</w:t>
        </w:r>
      </w:hyperlink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46" w:history="1">
        <w:r w:rsidRPr="00637460">
          <w:rPr>
            <w:rStyle w:val="ab"/>
            <w:sz w:val="20"/>
          </w:rPr>
          <w:t>http://sf-rf.ru/</w:t>
        </w:r>
      </w:hyperlink>
    </w:p>
    <w:p w:rsidR="00313612" w:rsidRPr="00637460" w:rsidRDefault="00313612" w:rsidP="0031361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47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313612" w:rsidRPr="00637460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48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313612" w:rsidRDefault="00313612" w:rsidP="0031361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363400" w:rsidRPr="00363400" w:rsidRDefault="00363400" w:rsidP="0036340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363400">
        <w:rPr>
          <w:sz w:val="20"/>
        </w:rPr>
        <w:t xml:space="preserve">Справочно-правовая система «Гарант»; </w:t>
      </w:r>
    </w:p>
    <w:p w:rsidR="006564D2" w:rsidRDefault="00363400" w:rsidP="0036340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363400">
        <w:rPr>
          <w:sz w:val="20"/>
        </w:rPr>
        <w:t>Справочно-правовая система «Консультант Плюс».</w:t>
      </w:r>
    </w:p>
    <w:sectPr w:rsidR="006564D2" w:rsidSect="003136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C3E6158"/>
    <w:multiLevelType w:val="multilevel"/>
    <w:tmpl w:val="0C3E6158"/>
    <w:lvl w:ilvl="0">
      <w:start w:val="1"/>
      <w:numFmt w:val="decimal"/>
      <w:lvlText w:val="%1."/>
      <w:lvlJc w:val="left"/>
      <w:pPr>
        <w:tabs>
          <w:tab w:val="left" w:pos="1429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3B36DB1"/>
    <w:multiLevelType w:val="multilevel"/>
    <w:tmpl w:val="13B36DB1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8176FB4"/>
    <w:multiLevelType w:val="hybridMultilevel"/>
    <w:tmpl w:val="4FB2B38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221AF6"/>
    <w:multiLevelType w:val="multilevel"/>
    <w:tmpl w:val="26221AF6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5C74D3"/>
    <w:multiLevelType w:val="multilevel"/>
    <w:tmpl w:val="305C74D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A426F1"/>
    <w:multiLevelType w:val="hybridMultilevel"/>
    <w:tmpl w:val="575E35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FA1B52"/>
    <w:multiLevelType w:val="multilevel"/>
    <w:tmpl w:val="34FA1B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A045CFC"/>
    <w:multiLevelType w:val="multilevel"/>
    <w:tmpl w:val="3A045CF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4F41714"/>
    <w:multiLevelType w:val="multilevel"/>
    <w:tmpl w:val="44F41714"/>
    <w:lvl w:ilvl="0">
      <w:start w:val="1"/>
      <w:numFmt w:val="decimal"/>
      <w:lvlText w:val="%1."/>
      <w:lvlJc w:val="left"/>
      <w:pPr>
        <w:tabs>
          <w:tab w:val="left" w:pos="814"/>
        </w:tabs>
        <w:ind w:left="814" w:hanging="454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1" w15:restartNumberingAfterBreak="0">
    <w:nsid w:val="4D6F5E37"/>
    <w:multiLevelType w:val="multilevel"/>
    <w:tmpl w:val="4D6F5E37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FEA7BDC"/>
    <w:multiLevelType w:val="multilevel"/>
    <w:tmpl w:val="4FEA7BDC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244A9"/>
    <w:multiLevelType w:val="multilevel"/>
    <w:tmpl w:val="50E244A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001E51"/>
    <w:multiLevelType w:val="multilevel"/>
    <w:tmpl w:val="59001E51"/>
    <w:lvl w:ilvl="0">
      <w:start w:val="1"/>
      <w:numFmt w:val="decimal"/>
      <w:lvlText w:val="%1."/>
      <w:lvlJc w:val="left"/>
      <w:pPr>
        <w:tabs>
          <w:tab w:val="left" w:pos="814"/>
        </w:tabs>
        <w:ind w:left="814" w:hanging="454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DAD22DB"/>
    <w:multiLevelType w:val="multilevel"/>
    <w:tmpl w:val="7DAD22DB"/>
    <w:lvl w:ilvl="0">
      <w:start w:val="1"/>
      <w:numFmt w:val="decimal"/>
      <w:lvlText w:val="%1."/>
      <w:lvlJc w:val="left"/>
      <w:pPr>
        <w:tabs>
          <w:tab w:val="left" w:pos="814"/>
        </w:tabs>
        <w:ind w:left="814" w:hanging="454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F70BB9"/>
    <w:multiLevelType w:val="multilevel"/>
    <w:tmpl w:val="7EF70BB9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5"/>
  </w:num>
  <w:num w:numId="3">
    <w:abstractNumId w:val="7"/>
  </w:num>
  <w:num w:numId="4">
    <w:abstractNumId w:val="20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1"/>
  </w:num>
  <w:num w:numId="10">
    <w:abstractNumId w:val="26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2"/>
  </w:num>
  <w:num w:numId="14">
    <w:abstractNumId w:val="18"/>
  </w:num>
  <w:num w:numId="15">
    <w:abstractNumId w:val="24"/>
  </w:num>
  <w:num w:numId="16">
    <w:abstractNumId w:val="27"/>
  </w:num>
  <w:num w:numId="17">
    <w:abstractNumId w:val="17"/>
  </w:num>
  <w:num w:numId="18">
    <w:abstractNumId w:val="8"/>
  </w:num>
  <w:num w:numId="19">
    <w:abstractNumId w:val="28"/>
  </w:num>
  <w:num w:numId="20">
    <w:abstractNumId w:val="21"/>
  </w:num>
  <w:num w:numId="21">
    <w:abstractNumId w:val="13"/>
  </w:num>
  <w:num w:numId="22">
    <w:abstractNumId w:val="6"/>
  </w:num>
  <w:num w:numId="23">
    <w:abstractNumId w:val="23"/>
  </w:num>
  <w:num w:numId="24">
    <w:abstractNumId w:val="14"/>
  </w:num>
  <w:num w:numId="25">
    <w:abstractNumId w:val="16"/>
  </w:num>
  <w:num w:numId="26">
    <w:abstractNumId w:val="12"/>
  </w:num>
  <w:num w:numId="27">
    <w:abstractNumId w:val="19"/>
  </w:num>
  <w:num w:numId="28">
    <w:abstractNumId w:val="15"/>
  </w:num>
  <w:num w:numId="29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13612"/>
    <w:rsid w:val="00034750"/>
    <w:rsid w:val="000678C1"/>
    <w:rsid w:val="00084B91"/>
    <w:rsid w:val="00202DC6"/>
    <w:rsid w:val="002A6D5B"/>
    <w:rsid w:val="00313612"/>
    <w:rsid w:val="003410DE"/>
    <w:rsid w:val="00363400"/>
    <w:rsid w:val="0037023A"/>
    <w:rsid w:val="00386005"/>
    <w:rsid w:val="005373C7"/>
    <w:rsid w:val="005B31CE"/>
    <w:rsid w:val="005B4B46"/>
    <w:rsid w:val="005C1F52"/>
    <w:rsid w:val="005D2178"/>
    <w:rsid w:val="00626F4D"/>
    <w:rsid w:val="006564D2"/>
    <w:rsid w:val="0065717A"/>
    <w:rsid w:val="00674E04"/>
    <w:rsid w:val="00690DBE"/>
    <w:rsid w:val="007615A9"/>
    <w:rsid w:val="007C51C3"/>
    <w:rsid w:val="00805301"/>
    <w:rsid w:val="00831313"/>
    <w:rsid w:val="008E6A0E"/>
    <w:rsid w:val="009023B7"/>
    <w:rsid w:val="00952061"/>
    <w:rsid w:val="00976CFA"/>
    <w:rsid w:val="00A1368B"/>
    <w:rsid w:val="00A1777A"/>
    <w:rsid w:val="00A65359"/>
    <w:rsid w:val="00A82094"/>
    <w:rsid w:val="00A93348"/>
    <w:rsid w:val="00B37B7C"/>
    <w:rsid w:val="00B9490B"/>
    <w:rsid w:val="00BF2D3F"/>
    <w:rsid w:val="00C54611"/>
    <w:rsid w:val="00C66DB4"/>
    <w:rsid w:val="00C76F84"/>
    <w:rsid w:val="00CA3A02"/>
    <w:rsid w:val="00CB043F"/>
    <w:rsid w:val="00D16292"/>
    <w:rsid w:val="00D51CCC"/>
    <w:rsid w:val="00D864CB"/>
    <w:rsid w:val="00EA1813"/>
    <w:rsid w:val="00F7676D"/>
    <w:rsid w:val="00FB49D5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82DE"/>
  <w15:docId w15:val="{EAA69D5F-4389-4D99-8544-12678672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13612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31361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313612"/>
    <w:pPr>
      <w:outlineLvl w:val="1"/>
    </w:pPr>
  </w:style>
  <w:style w:type="paragraph" w:styleId="30">
    <w:name w:val="heading 3"/>
    <w:basedOn w:val="a2"/>
    <w:next w:val="a2"/>
    <w:link w:val="32"/>
    <w:qFormat/>
    <w:rsid w:val="0031361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313612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31361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31361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31361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31361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3136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313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31361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3136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31361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31361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31361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31361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313612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313612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313612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313612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313612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313612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313612"/>
    <w:rPr>
      <w:rFonts w:cs="Times New Roman"/>
    </w:rPr>
  </w:style>
  <w:style w:type="character" w:styleId="aa">
    <w:name w:val="Emphasis"/>
    <w:basedOn w:val="a3"/>
    <w:uiPriority w:val="99"/>
    <w:qFormat/>
    <w:rsid w:val="00313612"/>
    <w:rPr>
      <w:rFonts w:cs="Times New Roman"/>
      <w:i/>
    </w:rPr>
  </w:style>
  <w:style w:type="character" w:styleId="ab">
    <w:name w:val="Hyperlink"/>
    <w:basedOn w:val="a3"/>
    <w:qFormat/>
    <w:rsid w:val="00313612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313612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313612"/>
    <w:rPr>
      <w:rFonts w:cs="Times New Roman"/>
    </w:rPr>
  </w:style>
  <w:style w:type="character" w:styleId="ad">
    <w:name w:val="line number"/>
    <w:basedOn w:val="a3"/>
    <w:uiPriority w:val="99"/>
    <w:qFormat/>
    <w:rsid w:val="00313612"/>
    <w:rPr>
      <w:rFonts w:cs="Times New Roman"/>
    </w:rPr>
  </w:style>
  <w:style w:type="character" w:styleId="HTML2">
    <w:name w:val="HTML Definition"/>
    <w:basedOn w:val="a3"/>
    <w:uiPriority w:val="99"/>
    <w:qFormat/>
    <w:rsid w:val="00313612"/>
    <w:rPr>
      <w:rFonts w:cs="Times New Roman"/>
      <w:i/>
    </w:rPr>
  </w:style>
  <w:style w:type="character" w:styleId="HTML3">
    <w:name w:val="HTML Variable"/>
    <w:basedOn w:val="a3"/>
    <w:uiPriority w:val="99"/>
    <w:qFormat/>
    <w:rsid w:val="00313612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313612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313612"/>
    <w:rPr>
      <w:rFonts w:cs="Times New Roman"/>
      <w:b/>
    </w:rPr>
  </w:style>
  <w:style w:type="character" w:styleId="HTML5">
    <w:name w:val="HTML Cite"/>
    <w:basedOn w:val="a3"/>
    <w:uiPriority w:val="99"/>
    <w:qFormat/>
    <w:rsid w:val="00313612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313612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313612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313612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313612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313612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313612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31361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31361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31361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313612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313612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313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313612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313612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313612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313612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31361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313612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313612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313612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313612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313612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313612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313612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313612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313612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31361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313612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313612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3136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313612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313612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313612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313612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313612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313612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313612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313612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31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313612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31361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313612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313612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313612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313612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313612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31361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3136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31361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31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313612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313612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313612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313612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31361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31361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31361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313612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313612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313612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313612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313612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313612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3136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3136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31361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313612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313612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313612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313612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313612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313612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3136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3136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3136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313612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31361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313612"/>
    <w:rPr>
      <w:rFonts w:cs="Times New Roman"/>
    </w:rPr>
  </w:style>
  <w:style w:type="character" w:customStyle="1" w:styleId="spelle">
    <w:name w:val="spelle"/>
    <w:uiPriority w:val="99"/>
    <w:qFormat/>
    <w:rsid w:val="00313612"/>
  </w:style>
  <w:style w:type="character" w:customStyle="1" w:styleId="FootnoteTextChar3">
    <w:name w:val="Footnote Text Char3"/>
    <w:uiPriority w:val="99"/>
    <w:qFormat/>
    <w:locked/>
    <w:rsid w:val="00313612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31361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313612"/>
  </w:style>
  <w:style w:type="character" w:customStyle="1" w:styleId="FootnoteTextChar">
    <w:name w:val="Footnote Text Char"/>
    <w:basedOn w:val="a3"/>
    <w:uiPriority w:val="99"/>
    <w:qFormat/>
    <w:locked/>
    <w:rsid w:val="00313612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31361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313612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313612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313612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313612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313612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313612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31361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313612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313612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313612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313612"/>
  </w:style>
  <w:style w:type="character" w:customStyle="1" w:styleId="DocumentMapChar">
    <w:name w:val="Document Map Char"/>
    <w:basedOn w:val="a3"/>
    <w:uiPriority w:val="99"/>
    <w:qFormat/>
    <w:locked/>
    <w:rsid w:val="00313612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313612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313612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313612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313612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313612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313612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3136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313612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313612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313612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313612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313612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313612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313612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313612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313612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313612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313612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313612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313612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313612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313612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313612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313612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31361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3136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313612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313612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313612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313612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31361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313612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313612"/>
    <w:rPr>
      <w:rFonts w:cs="Times New Roman"/>
    </w:rPr>
  </w:style>
  <w:style w:type="paragraph" w:customStyle="1" w:styleId="ConsPlusNonformat">
    <w:name w:val="ConsPlusNonformat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313612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313612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31361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313612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313612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313612"/>
  </w:style>
  <w:style w:type="character" w:customStyle="1" w:styleId="110">
    <w:name w:val="Заголовок 1 Знак1"/>
    <w:uiPriority w:val="99"/>
    <w:qFormat/>
    <w:locked/>
    <w:rsid w:val="00313612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313612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313612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313612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313612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313612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313612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313612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313612"/>
  </w:style>
  <w:style w:type="paragraph" w:customStyle="1" w:styleId="Style16">
    <w:name w:val="Style1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313612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31361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31361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313612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313612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313612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3136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313612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31361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313612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313612"/>
    <w:rPr>
      <w:sz w:val="24"/>
    </w:rPr>
  </w:style>
  <w:style w:type="character" w:customStyle="1" w:styleId="trb12">
    <w:name w:val="trb12"/>
    <w:basedOn w:val="a3"/>
    <w:uiPriority w:val="99"/>
    <w:qFormat/>
    <w:rsid w:val="00313612"/>
    <w:rPr>
      <w:rFonts w:cs="Times New Roman"/>
    </w:rPr>
  </w:style>
  <w:style w:type="character" w:customStyle="1" w:styleId="tbln12">
    <w:name w:val="tbln12"/>
    <w:basedOn w:val="a3"/>
    <w:uiPriority w:val="99"/>
    <w:qFormat/>
    <w:rsid w:val="00313612"/>
    <w:rPr>
      <w:rFonts w:cs="Times New Roman"/>
    </w:rPr>
  </w:style>
  <w:style w:type="character" w:customStyle="1" w:styleId="tbb12">
    <w:name w:val="tbb12"/>
    <w:basedOn w:val="a3"/>
    <w:uiPriority w:val="99"/>
    <w:qFormat/>
    <w:rsid w:val="00313612"/>
    <w:rPr>
      <w:rFonts w:cs="Times New Roman"/>
    </w:rPr>
  </w:style>
  <w:style w:type="paragraph" w:customStyle="1" w:styleId="Style9">
    <w:name w:val="Style9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313612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313612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313612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31361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31361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31361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31361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313612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313612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31361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31361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313612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313612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3136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31361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313612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313612"/>
    <w:rPr>
      <w:rFonts w:cs="Times New Roman"/>
    </w:rPr>
  </w:style>
  <w:style w:type="character" w:customStyle="1" w:styleId="161">
    <w:name w:val="Знак Знак16"/>
    <w:uiPriority w:val="99"/>
    <w:qFormat/>
    <w:locked/>
    <w:rsid w:val="00313612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313612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313612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313612"/>
    <w:rPr>
      <w:sz w:val="16"/>
    </w:rPr>
  </w:style>
  <w:style w:type="paragraph" w:customStyle="1" w:styleId="affff2">
    <w:name w:val="a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313612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31361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313612"/>
  </w:style>
  <w:style w:type="character" w:customStyle="1" w:styleId="apple-style-span">
    <w:name w:val="apple-style-span"/>
    <w:uiPriority w:val="99"/>
    <w:qFormat/>
    <w:rsid w:val="00313612"/>
  </w:style>
  <w:style w:type="character" w:customStyle="1" w:styleId="orange">
    <w:name w:val="orange"/>
    <w:uiPriority w:val="99"/>
    <w:qFormat/>
    <w:rsid w:val="00313612"/>
  </w:style>
  <w:style w:type="character" w:customStyle="1" w:styleId="gray">
    <w:name w:val="gray"/>
    <w:uiPriority w:val="99"/>
    <w:qFormat/>
    <w:rsid w:val="00313612"/>
  </w:style>
  <w:style w:type="paragraph" w:customStyle="1" w:styleId="1KGK9">
    <w:name w:val="1KG=K9"/>
    <w:uiPriority w:val="99"/>
    <w:qFormat/>
    <w:rsid w:val="003136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313612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313612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313612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313612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313612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313612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313612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313612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313612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313612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313612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3136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313612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3136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313612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313612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313612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31361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313612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313612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313612"/>
    <w:rPr>
      <w:rFonts w:cs="Times New Roman"/>
    </w:rPr>
  </w:style>
  <w:style w:type="character" w:customStyle="1" w:styleId="ft523">
    <w:name w:val="ft523"/>
    <w:basedOn w:val="a3"/>
    <w:uiPriority w:val="99"/>
    <w:qFormat/>
    <w:rsid w:val="00313612"/>
    <w:rPr>
      <w:rFonts w:cs="Times New Roman"/>
    </w:rPr>
  </w:style>
  <w:style w:type="character" w:customStyle="1" w:styleId="ft459">
    <w:name w:val="ft459"/>
    <w:basedOn w:val="a3"/>
    <w:uiPriority w:val="99"/>
    <w:qFormat/>
    <w:rsid w:val="00313612"/>
    <w:rPr>
      <w:rFonts w:cs="Times New Roman"/>
    </w:rPr>
  </w:style>
  <w:style w:type="character" w:customStyle="1" w:styleId="ft553">
    <w:name w:val="ft553"/>
    <w:basedOn w:val="a3"/>
    <w:uiPriority w:val="99"/>
    <w:qFormat/>
    <w:rsid w:val="00313612"/>
    <w:rPr>
      <w:rFonts w:cs="Times New Roman"/>
    </w:rPr>
  </w:style>
  <w:style w:type="character" w:customStyle="1" w:styleId="ft672">
    <w:name w:val="ft672"/>
    <w:basedOn w:val="a3"/>
    <w:uiPriority w:val="99"/>
    <w:qFormat/>
    <w:rsid w:val="00313612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313612"/>
    <w:rPr>
      <w:rFonts w:cs="Times New Roman"/>
    </w:rPr>
  </w:style>
  <w:style w:type="character" w:customStyle="1" w:styleId="ft224">
    <w:name w:val="ft224"/>
    <w:basedOn w:val="a3"/>
    <w:uiPriority w:val="99"/>
    <w:qFormat/>
    <w:rsid w:val="00313612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313612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313612"/>
    <w:rPr>
      <w:sz w:val="16"/>
    </w:rPr>
  </w:style>
  <w:style w:type="paragraph" w:customStyle="1" w:styleId="affffb">
    <w:name w:val="Стиль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313612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313612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313612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313612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313612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313612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31361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31361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313612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313612"/>
    <w:rPr>
      <w:rFonts w:cs="Times New Roman"/>
    </w:rPr>
  </w:style>
  <w:style w:type="character" w:customStyle="1" w:styleId="ft1168">
    <w:name w:val="ft1168"/>
    <w:basedOn w:val="a3"/>
    <w:uiPriority w:val="99"/>
    <w:qFormat/>
    <w:rsid w:val="00313612"/>
    <w:rPr>
      <w:rFonts w:cs="Times New Roman"/>
    </w:rPr>
  </w:style>
  <w:style w:type="character" w:customStyle="1" w:styleId="ft1237">
    <w:name w:val="ft1237"/>
    <w:basedOn w:val="a3"/>
    <w:uiPriority w:val="99"/>
    <w:qFormat/>
    <w:rsid w:val="00313612"/>
    <w:rPr>
      <w:rFonts w:cs="Times New Roman"/>
    </w:rPr>
  </w:style>
  <w:style w:type="character" w:customStyle="1" w:styleId="ft1245">
    <w:name w:val="ft1245"/>
    <w:basedOn w:val="a3"/>
    <w:uiPriority w:val="99"/>
    <w:qFormat/>
    <w:rsid w:val="00313612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313612"/>
    <w:rPr>
      <w:rFonts w:cs="Times New Roman"/>
    </w:rPr>
  </w:style>
  <w:style w:type="paragraph" w:customStyle="1" w:styleId="2f4">
    <w:name w:val="[О] Загол. 2 ур."/>
    <w:uiPriority w:val="99"/>
    <w:qFormat/>
    <w:rsid w:val="00313612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313612"/>
    <w:rPr>
      <w:rFonts w:cs="Times New Roman"/>
    </w:rPr>
  </w:style>
  <w:style w:type="character" w:customStyle="1" w:styleId="610">
    <w:name w:val="Знак Знак610"/>
    <w:uiPriority w:val="99"/>
    <w:qFormat/>
    <w:locked/>
    <w:rsid w:val="00313612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313612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313612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313612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313612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31361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313612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313612"/>
    <w:rPr>
      <w:rFonts w:cs="Times New Roman"/>
    </w:rPr>
  </w:style>
  <w:style w:type="character" w:customStyle="1" w:styleId="FontStyle33">
    <w:name w:val="Font Style33"/>
    <w:uiPriority w:val="99"/>
    <w:qFormat/>
    <w:rsid w:val="00313612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313612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313612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313612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313612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313612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313612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313612"/>
    <w:rPr>
      <w:rFonts w:cs="Times New Roman"/>
    </w:rPr>
  </w:style>
  <w:style w:type="character" w:customStyle="1" w:styleId="ft3162">
    <w:name w:val="ft3162"/>
    <w:basedOn w:val="a3"/>
    <w:uiPriority w:val="99"/>
    <w:qFormat/>
    <w:rsid w:val="00313612"/>
    <w:rPr>
      <w:rFonts w:cs="Times New Roman"/>
    </w:rPr>
  </w:style>
  <w:style w:type="character" w:customStyle="1" w:styleId="ft1373">
    <w:name w:val="ft1373"/>
    <w:basedOn w:val="a3"/>
    <w:uiPriority w:val="99"/>
    <w:qFormat/>
    <w:rsid w:val="00313612"/>
    <w:rPr>
      <w:rFonts w:cs="Times New Roman"/>
    </w:rPr>
  </w:style>
  <w:style w:type="character" w:customStyle="1" w:styleId="ft32">
    <w:name w:val="ft32"/>
    <w:basedOn w:val="a3"/>
    <w:uiPriority w:val="99"/>
    <w:qFormat/>
    <w:rsid w:val="00313612"/>
    <w:rPr>
      <w:rFonts w:cs="Times New Roman"/>
    </w:rPr>
  </w:style>
  <w:style w:type="character" w:customStyle="1" w:styleId="ft1433">
    <w:name w:val="ft1433"/>
    <w:basedOn w:val="a3"/>
    <w:uiPriority w:val="99"/>
    <w:qFormat/>
    <w:rsid w:val="00313612"/>
    <w:rPr>
      <w:rFonts w:cs="Times New Roman"/>
    </w:rPr>
  </w:style>
  <w:style w:type="character" w:customStyle="1" w:styleId="ft1481">
    <w:name w:val="ft1481"/>
    <w:basedOn w:val="a3"/>
    <w:uiPriority w:val="99"/>
    <w:qFormat/>
    <w:rsid w:val="00313612"/>
    <w:rPr>
      <w:rFonts w:cs="Times New Roman"/>
    </w:rPr>
  </w:style>
  <w:style w:type="character" w:customStyle="1" w:styleId="ft1536">
    <w:name w:val="ft1536"/>
    <w:basedOn w:val="a3"/>
    <w:uiPriority w:val="99"/>
    <w:qFormat/>
    <w:rsid w:val="00313612"/>
    <w:rPr>
      <w:rFonts w:cs="Times New Roman"/>
    </w:rPr>
  </w:style>
  <w:style w:type="character" w:customStyle="1" w:styleId="ft1543">
    <w:name w:val="ft1543"/>
    <w:basedOn w:val="a3"/>
    <w:uiPriority w:val="99"/>
    <w:qFormat/>
    <w:rsid w:val="00313612"/>
    <w:rPr>
      <w:rFonts w:cs="Times New Roman"/>
    </w:rPr>
  </w:style>
  <w:style w:type="character" w:customStyle="1" w:styleId="ft1">
    <w:name w:val="ft1"/>
    <w:basedOn w:val="a3"/>
    <w:uiPriority w:val="99"/>
    <w:qFormat/>
    <w:rsid w:val="00313612"/>
    <w:rPr>
      <w:rFonts w:cs="Times New Roman"/>
    </w:rPr>
  </w:style>
  <w:style w:type="character" w:customStyle="1" w:styleId="ft1546">
    <w:name w:val="ft1546"/>
    <w:basedOn w:val="a3"/>
    <w:uiPriority w:val="99"/>
    <w:qFormat/>
    <w:rsid w:val="00313612"/>
    <w:rPr>
      <w:rFonts w:cs="Times New Roman"/>
    </w:rPr>
  </w:style>
  <w:style w:type="character" w:customStyle="1" w:styleId="ft1550">
    <w:name w:val="ft1550"/>
    <w:basedOn w:val="a3"/>
    <w:uiPriority w:val="99"/>
    <w:qFormat/>
    <w:rsid w:val="00313612"/>
    <w:rPr>
      <w:rFonts w:cs="Times New Roman"/>
    </w:rPr>
  </w:style>
  <w:style w:type="character" w:customStyle="1" w:styleId="ft1571">
    <w:name w:val="ft1571"/>
    <w:basedOn w:val="a3"/>
    <w:uiPriority w:val="99"/>
    <w:qFormat/>
    <w:rsid w:val="00313612"/>
    <w:rPr>
      <w:rFonts w:cs="Times New Roman"/>
    </w:rPr>
  </w:style>
  <w:style w:type="character" w:customStyle="1" w:styleId="ft1577">
    <w:name w:val="ft1577"/>
    <w:basedOn w:val="a3"/>
    <w:uiPriority w:val="99"/>
    <w:qFormat/>
    <w:rsid w:val="00313612"/>
    <w:rPr>
      <w:rFonts w:cs="Times New Roman"/>
    </w:rPr>
  </w:style>
  <w:style w:type="character" w:customStyle="1" w:styleId="ft1583">
    <w:name w:val="ft1583"/>
    <w:basedOn w:val="a3"/>
    <w:uiPriority w:val="99"/>
    <w:qFormat/>
    <w:rsid w:val="00313612"/>
    <w:rPr>
      <w:rFonts w:cs="Times New Roman"/>
    </w:rPr>
  </w:style>
  <w:style w:type="character" w:customStyle="1" w:styleId="ft1593">
    <w:name w:val="ft1593"/>
    <w:basedOn w:val="a3"/>
    <w:uiPriority w:val="99"/>
    <w:qFormat/>
    <w:rsid w:val="00313612"/>
    <w:rPr>
      <w:rFonts w:cs="Times New Roman"/>
    </w:rPr>
  </w:style>
  <w:style w:type="character" w:customStyle="1" w:styleId="ft1641">
    <w:name w:val="ft1641"/>
    <w:basedOn w:val="a3"/>
    <w:uiPriority w:val="99"/>
    <w:qFormat/>
    <w:rsid w:val="00313612"/>
    <w:rPr>
      <w:rFonts w:cs="Times New Roman"/>
    </w:rPr>
  </w:style>
  <w:style w:type="character" w:customStyle="1" w:styleId="ft1671">
    <w:name w:val="ft1671"/>
    <w:basedOn w:val="a3"/>
    <w:uiPriority w:val="99"/>
    <w:qFormat/>
    <w:rsid w:val="00313612"/>
    <w:rPr>
      <w:rFonts w:cs="Times New Roman"/>
    </w:rPr>
  </w:style>
  <w:style w:type="character" w:customStyle="1" w:styleId="ft1723">
    <w:name w:val="ft1723"/>
    <w:basedOn w:val="a3"/>
    <w:uiPriority w:val="99"/>
    <w:qFormat/>
    <w:rsid w:val="00313612"/>
    <w:rPr>
      <w:rFonts w:cs="Times New Roman"/>
    </w:rPr>
  </w:style>
  <w:style w:type="character" w:customStyle="1" w:styleId="ft1786">
    <w:name w:val="ft1786"/>
    <w:basedOn w:val="a3"/>
    <w:uiPriority w:val="99"/>
    <w:qFormat/>
    <w:rsid w:val="00313612"/>
    <w:rPr>
      <w:rFonts w:cs="Times New Roman"/>
    </w:rPr>
  </w:style>
  <w:style w:type="character" w:customStyle="1" w:styleId="ft1809">
    <w:name w:val="ft1809"/>
    <w:basedOn w:val="a3"/>
    <w:uiPriority w:val="99"/>
    <w:qFormat/>
    <w:rsid w:val="00313612"/>
    <w:rPr>
      <w:rFonts w:cs="Times New Roman"/>
    </w:rPr>
  </w:style>
  <w:style w:type="character" w:customStyle="1" w:styleId="ft1814">
    <w:name w:val="ft1814"/>
    <w:basedOn w:val="a3"/>
    <w:uiPriority w:val="99"/>
    <w:qFormat/>
    <w:rsid w:val="00313612"/>
    <w:rPr>
      <w:rFonts w:cs="Times New Roman"/>
    </w:rPr>
  </w:style>
  <w:style w:type="character" w:customStyle="1" w:styleId="ft1827">
    <w:name w:val="ft1827"/>
    <w:basedOn w:val="a3"/>
    <w:uiPriority w:val="99"/>
    <w:qFormat/>
    <w:rsid w:val="00313612"/>
    <w:rPr>
      <w:rFonts w:cs="Times New Roman"/>
    </w:rPr>
  </w:style>
  <w:style w:type="character" w:customStyle="1" w:styleId="ft1831">
    <w:name w:val="ft1831"/>
    <w:basedOn w:val="a3"/>
    <w:uiPriority w:val="99"/>
    <w:qFormat/>
    <w:rsid w:val="00313612"/>
    <w:rPr>
      <w:rFonts w:cs="Times New Roman"/>
    </w:rPr>
  </w:style>
  <w:style w:type="character" w:customStyle="1" w:styleId="ft1837">
    <w:name w:val="ft1837"/>
    <w:basedOn w:val="a3"/>
    <w:uiPriority w:val="99"/>
    <w:qFormat/>
    <w:rsid w:val="00313612"/>
    <w:rPr>
      <w:rFonts w:cs="Times New Roman"/>
    </w:rPr>
  </w:style>
  <w:style w:type="character" w:customStyle="1" w:styleId="ft1857">
    <w:name w:val="ft1857"/>
    <w:basedOn w:val="a3"/>
    <w:uiPriority w:val="99"/>
    <w:qFormat/>
    <w:rsid w:val="00313612"/>
    <w:rPr>
      <w:rFonts w:cs="Times New Roman"/>
    </w:rPr>
  </w:style>
  <w:style w:type="character" w:customStyle="1" w:styleId="ft1873">
    <w:name w:val="ft1873"/>
    <w:basedOn w:val="a3"/>
    <w:uiPriority w:val="99"/>
    <w:qFormat/>
    <w:rsid w:val="00313612"/>
    <w:rPr>
      <w:rFonts w:cs="Times New Roman"/>
    </w:rPr>
  </w:style>
  <w:style w:type="character" w:customStyle="1" w:styleId="ft1932">
    <w:name w:val="ft1932"/>
    <w:basedOn w:val="a3"/>
    <w:uiPriority w:val="99"/>
    <w:qFormat/>
    <w:rsid w:val="00313612"/>
    <w:rPr>
      <w:rFonts w:cs="Times New Roman"/>
    </w:rPr>
  </w:style>
  <w:style w:type="character" w:customStyle="1" w:styleId="ft1995">
    <w:name w:val="ft1995"/>
    <w:basedOn w:val="a3"/>
    <w:uiPriority w:val="99"/>
    <w:qFormat/>
    <w:rsid w:val="00313612"/>
    <w:rPr>
      <w:rFonts w:cs="Times New Roman"/>
    </w:rPr>
  </w:style>
  <w:style w:type="character" w:customStyle="1" w:styleId="ft2033">
    <w:name w:val="ft2033"/>
    <w:basedOn w:val="a3"/>
    <w:uiPriority w:val="99"/>
    <w:qFormat/>
    <w:rsid w:val="00313612"/>
    <w:rPr>
      <w:rFonts w:cs="Times New Roman"/>
    </w:rPr>
  </w:style>
  <w:style w:type="character" w:customStyle="1" w:styleId="ft11943">
    <w:name w:val="ft11943"/>
    <w:basedOn w:val="a3"/>
    <w:uiPriority w:val="99"/>
    <w:qFormat/>
    <w:rsid w:val="00313612"/>
    <w:rPr>
      <w:rFonts w:cs="Times New Roman"/>
    </w:rPr>
  </w:style>
  <w:style w:type="character" w:customStyle="1" w:styleId="ft12010">
    <w:name w:val="ft12010"/>
    <w:basedOn w:val="a3"/>
    <w:uiPriority w:val="99"/>
    <w:qFormat/>
    <w:rsid w:val="00313612"/>
    <w:rPr>
      <w:rFonts w:cs="Times New Roman"/>
    </w:rPr>
  </w:style>
  <w:style w:type="character" w:customStyle="1" w:styleId="ft12050">
    <w:name w:val="ft12050"/>
    <w:basedOn w:val="a3"/>
    <w:uiPriority w:val="99"/>
    <w:qFormat/>
    <w:rsid w:val="00313612"/>
    <w:rPr>
      <w:rFonts w:cs="Times New Roman"/>
    </w:rPr>
  </w:style>
  <w:style w:type="character" w:customStyle="1" w:styleId="ft12104">
    <w:name w:val="ft12104"/>
    <w:basedOn w:val="a3"/>
    <w:uiPriority w:val="99"/>
    <w:qFormat/>
    <w:rsid w:val="00313612"/>
    <w:rPr>
      <w:rFonts w:cs="Times New Roman"/>
    </w:rPr>
  </w:style>
  <w:style w:type="character" w:customStyle="1" w:styleId="ft12139">
    <w:name w:val="ft12139"/>
    <w:basedOn w:val="a3"/>
    <w:uiPriority w:val="99"/>
    <w:qFormat/>
    <w:rsid w:val="00313612"/>
    <w:rPr>
      <w:rFonts w:cs="Times New Roman"/>
    </w:rPr>
  </w:style>
  <w:style w:type="character" w:customStyle="1" w:styleId="ft12166">
    <w:name w:val="ft12166"/>
    <w:basedOn w:val="a3"/>
    <w:uiPriority w:val="99"/>
    <w:qFormat/>
    <w:rsid w:val="00313612"/>
    <w:rPr>
      <w:rFonts w:cs="Times New Roman"/>
    </w:rPr>
  </w:style>
  <w:style w:type="character" w:customStyle="1" w:styleId="ft12184">
    <w:name w:val="ft12184"/>
    <w:basedOn w:val="a3"/>
    <w:uiPriority w:val="99"/>
    <w:qFormat/>
    <w:rsid w:val="00313612"/>
    <w:rPr>
      <w:rFonts w:cs="Times New Roman"/>
    </w:rPr>
  </w:style>
  <w:style w:type="character" w:customStyle="1" w:styleId="ft12250">
    <w:name w:val="ft12250"/>
    <w:basedOn w:val="a3"/>
    <w:uiPriority w:val="99"/>
    <w:qFormat/>
    <w:rsid w:val="00313612"/>
    <w:rPr>
      <w:rFonts w:cs="Times New Roman"/>
    </w:rPr>
  </w:style>
  <w:style w:type="character" w:customStyle="1" w:styleId="ft12278">
    <w:name w:val="ft12278"/>
    <w:basedOn w:val="a3"/>
    <w:uiPriority w:val="99"/>
    <w:qFormat/>
    <w:rsid w:val="00313612"/>
    <w:rPr>
      <w:rFonts w:cs="Times New Roman"/>
    </w:rPr>
  </w:style>
  <w:style w:type="character" w:customStyle="1" w:styleId="ft12329">
    <w:name w:val="ft12329"/>
    <w:basedOn w:val="a3"/>
    <w:uiPriority w:val="99"/>
    <w:qFormat/>
    <w:rsid w:val="00313612"/>
    <w:rPr>
      <w:rFonts w:cs="Times New Roman"/>
    </w:rPr>
  </w:style>
  <w:style w:type="character" w:customStyle="1" w:styleId="ft12373">
    <w:name w:val="ft12373"/>
    <w:basedOn w:val="a3"/>
    <w:uiPriority w:val="99"/>
    <w:qFormat/>
    <w:rsid w:val="00313612"/>
    <w:rPr>
      <w:rFonts w:cs="Times New Roman"/>
    </w:rPr>
  </w:style>
  <w:style w:type="character" w:customStyle="1" w:styleId="ft12374">
    <w:name w:val="ft12374"/>
    <w:basedOn w:val="a3"/>
    <w:uiPriority w:val="99"/>
    <w:qFormat/>
    <w:rsid w:val="00313612"/>
    <w:rPr>
      <w:rFonts w:cs="Times New Roman"/>
    </w:rPr>
  </w:style>
  <w:style w:type="character" w:customStyle="1" w:styleId="ft12429">
    <w:name w:val="ft12429"/>
    <w:basedOn w:val="a3"/>
    <w:uiPriority w:val="99"/>
    <w:qFormat/>
    <w:rsid w:val="00313612"/>
    <w:rPr>
      <w:rFonts w:cs="Times New Roman"/>
    </w:rPr>
  </w:style>
  <w:style w:type="character" w:customStyle="1" w:styleId="ft12471">
    <w:name w:val="ft12471"/>
    <w:basedOn w:val="a3"/>
    <w:uiPriority w:val="99"/>
    <w:qFormat/>
    <w:rsid w:val="00313612"/>
    <w:rPr>
      <w:rFonts w:cs="Times New Roman"/>
    </w:rPr>
  </w:style>
  <w:style w:type="character" w:customStyle="1" w:styleId="ft12500">
    <w:name w:val="ft12500"/>
    <w:basedOn w:val="a3"/>
    <w:uiPriority w:val="99"/>
    <w:qFormat/>
    <w:rsid w:val="00313612"/>
    <w:rPr>
      <w:rFonts w:cs="Times New Roman"/>
    </w:rPr>
  </w:style>
  <w:style w:type="character" w:customStyle="1" w:styleId="ft12501">
    <w:name w:val="ft12501"/>
    <w:basedOn w:val="a3"/>
    <w:uiPriority w:val="99"/>
    <w:qFormat/>
    <w:rsid w:val="00313612"/>
    <w:rPr>
      <w:rFonts w:cs="Times New Roman"/>
    </w:rPr>
  </w:style>
  <w:style w:type="character" w:customStyle="1" w:styleId="ft12561">
    <w:name w:val="ft12561"/>
    <w:basedOn w:val="a3"/>
    <w:uiPriority w:val="99"/>
    <w:qFormat/>
    <w:rsid w:val="00313612"/>
    <w:rPr>
      <w:rFonts w:cs="Times New Roman"/>
    </w:rPr>
  </w:style>
  <w:style w:type="character" w:customStyle="1" w:styleId="ft12562">
    <w:name w:val="ft12562"/>
    <w:basedOn w:val="a3"/>
    <w:uiPriority w:val="99"/>
    <w:qFormat/>
    <w:rsid w:val="00313612"/>
    <w:rPr>
      <w:rFonts w:cs="Times New Roman"/>
    </w:rPr>
  </w:style>
  <w:style w:type="character" w:customStyle="1" w:styleId="ft12589">
    <w:name w:val="ft12589"/>
    <w:basedOn w:val="a3"/>
    <w:uiPriority w:val="99"/>
    <w:qFormat/>
    <w:rsid w:val="00313612"/>
    <w:rPr>
      <w:rFonts w:cs="Times New Roman"/>
    </w:rPr>
  </w:style>
  <w:style w:type="character" w:customStyle="1" w:styleId="ft12609">
    <w:name w:val="ft12609"/>
    <w:basedOn w:val="a3"/>
    <w:uiPriority w:val="99"/>
    <w:qFormat/>
    <w:rsid w:val="00313612"/>
    <w:rPr>
      <w:rFonts w:cs="Times New Roman"/>
    </w:rPr>
  </w:style>
  <w:style w:type="character" w:customStyle="1" w:styleId="ft12670">
    <w:name w:val="ft12670"/>
    <w:basedOn w:val="a3"/>
    <w:uiPriority w:val="99"/>
    <w:qFormat/>
    <w:rsid w:val="00313612"/>
    <w:rPr>
      <w:rFonts w:cs="Times New Roman"/>
    </w:rPr>
  </w:style>
  <w:style w:type="character" w:customStyle="1" w:styleId="ft12676">
    <w:name w:val="ft12676"/>
    <w:basedOn w:val="a3"/>
    <w:uiPriority w:val="99"/>
    <w:qFormat/>
    <w:rsid w:val="00313612"/>
    <w:rPr>
      <w:rFonts w:cs="Times New Roman"/>
    </w:rPr>
  </w:style>
  <w:style w:type="character" w:customStyle="1" w:styleId="ft12686">
    <w:name w:val="ft12686"/>
    <w:basedOn w:val="a3"/>
    <w:uiPriority w:val="99"/>
    <w:qFormat/>
    <w:rsid w:val="00313612"/>
    <w:rPr>
      <w:rFonts w:cs="Times New Roman"/>
    </w:rPr>
  </w:style>
  <w:style w:type="character" w:customStyle="1" w:styleId="ft12696">
    <w:name w:val="ft12696"/>
    <w:basedOn w:val="a3"/>
    <w:uiPriority w:val="99"/>
    <w:qFormat/>
    <w:rsid w:val="00313612"/>
    <w:rPr>
      <w:rFonts w:cs="Times New Roman"/>
    </w:rPr>
  </w:style>
  <w:style w:type="character" w:customStyle="1" w:styleId="ft12701">
    <w:name w:val="ft12701"/>
    <w:basedOn w:val="a3"/>
    <w:uiPriority w:val="99"/>
    <w:qFormat/>
    <w:rsid w:val="00313612"/>
    <w:rPr>
      <w:rFonts w:cs="Times New Roman"/>
    </w:rPr>
  </w:style>
  <w:style w:type="character" w:customStyle="1" w:styleId="ft12708">
    <w:name w:val="ft12708"/>
    <w:basedOn w:val="a3"/>
    <w:uiPriority w:val="99"/>
    <w:qFormat/>
    <w:rsid w:val="00313612"/>
    <w:rPr>
      <w:rFonts w:cs="Times New Roman"/>
    </w:rPr>
  </w:style>
  <w:style w:type="character" w:customStyle="1" w:styleId="ft12715">
    <w:name w:val="ft12715"/>
    <w:basedOn w:val="a3"/>
    <w:uiPriority w:val="99"/>
    <w:qFormat/>
    <w:rsid w:val="00313612"/>
    <w:rPr>
      <w:rFonts w:cs="Times New Roman"/>
    </w:rPr>
  </w:style>
  <w:style w:type="character" w:customStyle="1" w:styleId="ft12722">
    <w:name w:val="ft12722"/>
    <w:basedOn w:val="a3"/>
    <w:uiPriority w:val="99"/>
    <w:qFormat/>
    <w:rsid w:val="00313612"/>
    <w:rPr>
      <w:rFonts w:cs="Times New Roman"/>
    </w:rPr>
  </w:style>
  <w:style w:type="character" w:customStyle="1" w:styleId="ft12787">
    <w:name w:val="ft12787"/>
    <w:basedOn w:val="a3"/>
    <w:uiPriority w:val="99"/>
    <w:qFormat/>
    <w:rsid w:val="00313612"/>
    <w:rPr>
      <w:rFonts w:cs="Times New Roman"/>
    </w:rPr>
  </w:style>
  <w:style w:type="character" w:customStyle="1" w:styleId="ft12790">
    <w:name w:val="ft12790"/>
    <w:basedOn w:val="a3"/>
    <w:uiPriority w:val="99"/>
    <w:qFormat/>
    <w:rsid w:val="00313612"/>
    <w:rPr>
      <w:rFonts w:cs="Times New Roman"/>
    </w:rPr>
  </w:style>
  <w:style w:type="character" w:customStyle="1" w:styleId="ft12850">
    <w:name w:val="ft12850"/>
    <w:basedOn w:val="a3"/>
    <w:uiPriority w:val="99"/>
    <w:qFormat/>
    <w:rsid w:val="00313612"/>
    <w:rPr>
      <w:rFonts w:cs="Times New Roman"/>
    </w:rPr>
  </w:style>
  <w:style w:type="character" w:customStyle="1" w:styleId="ft12896">
    <w:name w:val="ft12896"/>
    <w:basedOn w:val="a3"/>
    <w:uiPriority w:val="99"/>
    <w:qFormat/>
    <w:rsid w:val="00313612"/>
    <w:rPr>
      <w:rFonts w:cs="Times New Roman"/>
    </w:rPr>
  </w:style>
  <w:style w:type="character" w:customStyle="1" w:styleId="ft12942">
    <w:name w:val="ft12942"/>
    <w:basedOn w:val="a3"/>
    <w:uiPriority w:val="99"/>
    <w:qFormat/>
    <w:rsid w:val="00313612"/>
    <w:rPr>
      <w:rFonts w:cs="Times New Roman"/>
    </w:rPr>
  </w:style>
  <w:style w:type="character" w:customStyle="1" w:styleId="ft12991">
    <w:name w:val="ft12991"/>
    <w:basedOn w:val="a3"/>
    <w:uiPriority w:val="99"/>
    <w:qFormat/>
    <w:rsid w:val="00313612"/>
    <w:rPr>
      <w:rFonts w:cs="Times New Roman"/>
    </w:rPr>
  </w:style>
  <w:style w:type="character" w:customStyle="1" w:styleId="ft13046">
    <w:name w:val="ft13046"/>
    <w:basedOn w:val="a3"/>
    <w:uiPriority w:val="99"/>
    <w:qFormat/>
    <w:rsid w:val="00313612"/>
    <w:rPr>
      <w:rFonts w:cs="Times New Roman"/>
    </w:rPr>
  </w:style>
  <w:style w:type="character" w:customStyle="1" w:styleId="ft13079">
    <w:name w:val="ft13079"/>
    <w:basedOn w:val="a3"/>
    <w:uiPriority w:val="99"/>
    <w:qFormat/>
    <w:rsid w:val="00313612"/>
    <w:rPr>
      <w:rFonts w:cs="Times New Roman"/>
    </w:rPr>
  </w:style>
  <w:style w:type="character" w:customStyle="1" w:styleId="ft13129">
    <w:name w:val="ft13129"/>
    <w:basedOn w:val="a3"/>
    <w:uiPriority w:val="99"/>
    <w:qFormat/>
    <w:rsid w:val="00313612"/>
    <w:rPr>
      <w:rFonts w:cs="Times New Roman"/>
    </w:rPr>
  </w:style>
  <w:style w:type="character" w:customStyle="1" w:styleId="ft13186">
    <w:name w:val="ft13186"/>
    <w:basedOn w:val="a3"/>
    <w:uiPriority w:val="99"/>
    <w:qFormat/>
    <w:rsid w:val="00313612"/>
    <w:rPr>
      <w:rFonts w:cs="Times New Roman"/>
    </w:rPr>
  </w:style>
  <w:style w:type="character" w:customStyle="1" w:styleId="ft13226">
    <w:name w:val="ft13226"/>
    <w:basedOn w:val="a3"/>
    <w:uiPriority w:val="99"/>
    <w:qFormat/>
    <w:rsid w:val="00313612"/>
    <w:rPr>
      <w:rFonts w:cs="Times New Roman"/>
    </w:rPr>
  </w:style>
  <w:style w:type="character" w:customStyle="1" w:styleId="ft13271">
    <w:name w:val="ft13271"/>
    <w:basedOn w:val="a3"/>
    <w:uiPriority w:val="99"/>
    <w:qFormat/>
    <w:rsid w:val="00313612"/>
    <w:rPr>
      <w:rFonts w:cs="Times New Roman"/>
    </w:rPr>
  </w:style>
  <w:style w:type="character" w:customStyle="1" w:styleId="ft13309">
    <w:name w:val="ft13309"/>
    <w:basedOn w:val="a3"/>
    <w:uiPriority w:val="99"/>
    <w:qFormat/>
    <w:rsid w:val="00313612"/>
    <w:rPr>
      <w:rFonts w:cs="Times New Roman"/>
    </w:rPr>
  </w:style>
  <w:style w:type="character" w:customStyle="1" w:styleId="ft13366">
    <w:name w:val="ft13366"/>
    <w:basedOn w:val="a3"/>
    <w:uiPriority w:val="99"/>
    <w:qFormat/>
    <w:rsid w:val="00313612"/>
    <w:rPr>
      <w:rFonts w:cs="Times New Roman"/>
    </w:rPr>
  </w:style>
  <w:style w:type="character" w:customStyle="1" w:styleId="ft13418">
    <w:name w:val="ft13418"/>
    <w:basedOn w:val="a3"/>
    <w:uiPriority w:val="99"/>
    <w:qFormat/>
    <w:rsid w:val="00313612"/>
    <w:rPr>
      <w:rFonts w:cs="Times New Roman"/>
    </w:rPr>
  </w:style>
  <w:style w:type="character" w:customStyle="1" w:styleId="ft13441">
    <w:name w:val="ft13441"/>
    <w:basedOn w:val="a3"/>
    <w:uiPriority w:val="99"/>
    <w:qFormat/>
    <w:rsid w:val="00313612"/>
    <w:rPr>
      <w:rFonts w:cs="Times New Roman"/>
    </w:rPr>
  </w:style>
  <w:style w:type="character" w:customStyle="1" w:styleId="ft13487">
    <w:name w:val="ft13487"/>
    <w:basedOn w:val="a3"/>
    <w:uiPriority w:val="99"/>
    <w:qFormat/>
    <w:rsid w:val="00313612"/>
    <w:rPr>
      <w:rFonts w:cs="Times New Roman"/>
    </w:rPr>
  </w:style>
  <w:style w:type="character" w:customStyle="1" w:styleId="ft13488">
    <w:name w:val="ft13488"/>
    <w:basedOn w:val="a3"/>
    <w:uiPriority w:val="99"/>
    <w:qFormat/>
    <w:rsid w:val="00313612"/>
    <w:rPr>
      <w:rFonts w:cs="Times New Roman"/>
    </w:rPr>
  </w:style>
  <w:style w:type="character" w:customStyle="1" w:styleId="ft13494">
    <w:name w:val="ft13494"/>
    <w:basedOn w:val="a3"/>
    <w:uiPriority w:val="99"/>
    <w:qFormat/>
    <w:rsid w:val="00313612"/>
    <w:rPr>
      <w:rFonts w:cs="Times New Roman"/>
    </w:rPr>
  </w:style>
  <w:style w:type="character" w:customStyle="1" w:styleId="ft13500">
    <w:name w:val="ft13500"/>
    <w:basedOn w:val="a3"/>
    <w:uiPriority w:val="99"/>
    <w:qFormat/>
    <w:rsid w:val="00313612"/>
    <w:rPr>
      <w:rFonts w:cs="Times New Roman"/>
    </w:rPr>
  </w:style>
  <w:style w:type="character" w:customStyle="1" w:styleId="ft13505">
    <w:name w:val="ft13505"/>
    <w:basedOn w:val="a3"/>
    <w:uiPriority w:val="99"/>
    <w:qFormat/>
    <w:rsid w:val="00313612"/>
    <w:rPr>
      <w:rFonts w:cs="Times New Roman"/>
    </w:rPr>
  </w:style>
  <w:style w:type="character" w:customStyle="1" w:styleId="ft13518">
    <w:name w:val="ft13518"/>
    <w:basedOn w:val="a3"/>
    <w:uiPriority w:val="99"/>
    <w:qFormat/>
    <w:rsid w:val="00313612"/>
    <w:rPr>
      <w:rFonts w:cs="Times New Roman"/>
    </w:rPr>
  </w:style>
  <w:style w:type="character" w:customStyle="1" w:styleId="ft13525">
    <w:name w:val="ft13525"/>
    <w:basedOn w:val="a3"/>
    <w:uiPriority w:val="99"/>
    <w:qFormat/>
    <w:rsid w:val="00313612"/>
    <w:rPr>
      <w:rFonts w:cs="Times New Roman"/>
    </w:rPr>
  </w:style>
  <w:style w:type="character" w:customStyle="1" w:styleId="ft13537">
    <w:name w:val="ft13537"/>
    <w:basedOn w:val="a3"/>
    <w:uiPriority w:val="99"/>
    <w:qFormat/>
    <w:rsid w:val="00313612"/>
    <w:rPr>
      <w:rFonts w:cs="Times New Roman"/>
    </w:rPr>
  </w:style>
  <w:style w:type="character" w:customStyle="1" w:styleId="ft13542">
    <w:name w:val="ft13542"/>
    <w:basedOn w:val="a3"/>
    <w:uiPriority w:val="99"/>
    <w:qFormat/>
    <w:rsid w:val="00313612"/>
    <w:rPr>
      <w:rFonts w:cs="Times New Roman"/>
    </w:rPr>
  </w:style>
  <w:style w:type="character" w:customStyle="1" w:styleId="ft13555">
    <w:name w:val="ft13555"/>
    <w:basedOn w:val="a3"/>
    <w:uiPriority w:val="99"/>
    <w:qFormat/>
    <w:rsid w:val="00313612"/>
    <w:rPr>
      <w:rFonts w:cs="Times New Roman"/>
    </w:rPr>
  </w:style>
  <w:style w:type="character" w:customStyle="1" w:styleId="ft13563">
    <w:name w:val="ft13563"/>
    <w:basedOn w:val="a3"/>
    <w:uiPriority w:val="99"/>
    <w:qFormat/>
    <w:rsid w:val="00313612"/>
    <w:rPr>
      <w:rFonts w:cs="Times New Roman"/>
    </w:rPr>
  </w:style>
  <w:style w:type="character" w:customStyle="1" w:styleId="ft13566">
    <w:name w:val="ft13566"/>
    <w:basedOn w:val="a3"/>
    <w:uiPriority w:val="99"/>
    <w:qFormat/>
    <w:rsid w:val="00313612"/>
    <w:rPr>
      <w:rFonts w:cs="Times New Roman"/>
    </w:rPr>
  </w:style>
  <w:style w:type="character" w:customStyle="1" w:styleId="ft13578">
    <w:name w:val="ft13578"/>
    <w:basedOn w:val="a3"/>
    <w:uiPriority w:val="99"/>
    <w:qFormat/>
    <w:rsid w:val="00313612"/>
    <w:rPr>
      <w:rFonts w:cs="Times New Roman"/>
    </w:rPr>
  </w:style>
  <w:style w:type="character" w:customStyle="1" w:styleId="ft13580">
    <w:name w:val="ft13580"/>
    <w:basedOn w:val="a3"/>
    <w:uiPriority w:val="99"/>
    <w:qFormat/>
    <w:rsid w:val="00313612"/>
    <w:rPr>
      <w:rFonts w:cs="Times New Roman"/>
    </w:rPr>
  </w:style>
  <w:style w:type="character" w:customStyle="1" w:styleId="ft13588">
    <w:name w:val="ft13588"/>
    <w:basedOn w:val="a3"/>
    <w:uiPriority w:val="99"/>
    <w:qFormat/>
    <w:rsid w:val="00313612"/>
    <w:rPr>
      <w:rFonts w:cs="Times New Roman"/>
    </w:rPr>
  </w:style>
  <w:style w:type="character" w:customStyle="1" w:styleId="ft13644">
    <w:name w:val="ft13644"/>
    <w:basedOn w:val="a3"/>
    <w:uiPriority w:val="99"/>
    <w:qFormat/>
    <w:rsid w:val="00313612"/>
    <w:rPr>
      <w:rFonts w:cs="Times New Roman"/>
    </w:rPr>
  </w:style>
  <w:style w:type="character" w:customStyle="1" w:styleId="ft13668">
    <w:name w:val="ft13668"/>
    <w:basedOn w:val="a3"/>
    <w:uiPriority w:val="99"/>
    <w:qFormat/>
    <w:rsid w:val="00313612"/>
    <w:rPr>
      <w:rFonts w:cs="Times New Roman"/>
    </w:rPr>
  </w:style>
  <w:style w:type="character" w:customStyle="1" w:styleId="ft13712">
    <w:name w:val="ft13712"/>
    <w:basedOn w:val="a3"/>
    <w:uiPriority w:val="99"/>
    <w:qFormat/>
    <w:rsid w:val="00313612"/>
    <w:rPr>
      <w:rFonts w:cs="Times New Roman"/>
    </w:rPr>
  </w:style>
  <w:style w:type="character" w:customStyle="1" w:styleId="ft13768">
    <w:name w:val="ft13768"/>
    <w:basedOn w:val="a3"/>
    <w:uiPriority w:val="99"/>
    <w:qFormat/>
    <w:rsid w:val="00313612"/>
    <w:rPr>
      <w:rFonts w:cs="Times New Roman"/>
    </w:rPr>
  </w:style>
  <w:style w:type="character" w:customStyle="1" w:styleId="ft13810">
    <w:name w:val="ft13810"/>
    <w:basedOn w:val="a3"/>
    <w:uiPriority w:val="99"/>
    <w:qFormat/>
    <w:rsid w:val="00313612"/>
    <w:rPr>
      <w:rFonts w:cs="Times New Roman"/>
    </w:rPr>
  </w:style>
  <w:style w:type="character" w:customStyle="1" w:styleId="ft13834">
    <w:name w:val="ft13834"/>
    <w:basedOn w:val="a3"/>
    <w:uiPriority w:val="99"/>
    <w:qFormat/>
    <w:rsid w:val="00313612"/>
    <w:rPr>
      <w:rFonts w:cs="Times New Roman"/>
    </w:rPr>
  </w:style>
  <w:style w:type="character" w:customStyle="1" w:styleId="ft13885">
    <w:name w:val="ft13885"/>
    <w:basedOn w:val="a3"/>
    <w:uiPriority w:val="99"/>
    <w:qFormat/>
    <w:rsid w:val="00313612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313612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313612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313612"/>
    <w:rPr>
      <w:rFonts w:cs="Times New Roman"/>
    </w:rPr>
  </w:style>
  <w:style w:type="character" w:customStyle="1" w:styleId="FontStyle41">
    <w:name w:val="Font Style41"/>
    <w:uiPriority w:val="99"/>
    <w:qFormat/>
    <w:rsid w:val="00313612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313612"/>
  </w:style>
  <w:style w:type="character" w:customStyle="1" w:styleId="Heading2Char1">
    <w:name w:val="Heading 2 Char1"/>
    <w:uiPriority w:val="99"/>
    <w:locked/>
    <w:rsid w:val="00313612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313612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313612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313612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313612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313612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313612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313612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313612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313612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313612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3136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313612"/>
  </w:style>
  <w:style w:type="paragraph" w:customStyle="1" w:styleId="justify2">
    <w:name w:val="justify2"/>
    <w:basedOn w:val="a2"/>
    <w:uiPriority w:val="99"/>
    <w:qFormat/>
    <w:rsid w:val="00313612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313612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313612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313612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313612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313612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313612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313612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313612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313612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313612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313612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313612"/>
    <w:rPr>
      <w:color w:val="4682B4"/>
    </w:rPr>
  </w:style>
  <w:style w:type="character" w:customStyle="1" w:styleId="b1">
    <w:name w:val="b1"/>
    <w:uiPriority w:val="99"/>
    <w:qFormat/>
    <w:rsid w:val="00313612"/>
    <w:rPr>
      <w:b/>
    </w:rPr>
  </w:style>
  <w:style w:type="character" w:customStyle="1" w:styleId="FontStyle201">
    <w:name w:val="Font Style201"/>
    <w:uiPriority w:val="99"/>
    <w:qFormat/>
    <w:rsid w:val="00313612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313612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313612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313612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313612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313612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31361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313612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313612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313612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31361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31361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313612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313612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313612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313612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313612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313612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313612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313612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313612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313612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31361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313612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313612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313612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313612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313612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313612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313612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313612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313612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313612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313612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313612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313612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313612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313612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313612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313612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313612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313612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313612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313612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313612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313612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313612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313612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31361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313612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31361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313612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31361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313612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313612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313612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313612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313612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313612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31361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313612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31361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31361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31361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313612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313612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313612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31361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313612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313612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313612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313612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313612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313612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313612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313612"/>
    <w:rPr>
      <w:b/>
      <w:sz w:val="28"/>
    </w:rPr>
  </w:style>
  <w:style w:type="character" w:customStyle="1" w:styleId="720">
    <w:name w:val="Знак Знак72"/>
    <w:uiPriority w:val="99"/>
    <w:qFormat/>
    <w:rsid w:val="00313612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313612"/>
  </w:style>
  <w:style w:type="character" w:customStyle="1" w:styleId="Garamond">
    <w:name w:val="Основной текст + Garamond"/>
    <w:uiPriority w:val="99"/>
    <w:qFormat/>
    <w:rsid w:val="00313612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313612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313612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313612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313612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313612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313612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313612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313612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313612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31361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313612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313612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313612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313612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313612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313612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313612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313612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313612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313612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313612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313612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313612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313612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313612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313612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313612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313612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313612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313612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313612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313612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313612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31361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31361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31361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313612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313612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313612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313612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313612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313612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313612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313612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313612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313612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313612"/>
    <w:rPr>
      <w:lang w:val="en-US"/>
    </w:rPr>
  </w:style>
  <w:style w:type="paragraph" w:customStyle="1" w:styleId="94">
    <w:name w:val="Без интервала9"/>
    <w:link w:val="affffff1"/>
    <w:uiPriority w:val="99"/>
    <w:rsid w:val="00313612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313612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313612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313612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313612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313612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313612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313612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313612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313612"/>
    <w:rPr>
      <w:sz w:val="24"/>
    </w:rPr>
  </w:style>
  <w:style w:type="character" w:customStyle="1" w:styleId="124">
    <w:name w:val="Знак1 Знак Знак24"/>
    <w:uiPriority w:val="99"/>
    <w:qFormat/>
    <w:locked/>
    <w:rsid w:val="00313612"/>
    <w:rPr>
      <w:sz w:val="24"/>
    </w:rPr>
  </w:style>
  <w:style w:type="character" w:customStyle="1" w:styleId="1230">
    <w:name w:val="Знак1 Знак Знак23"/>
    <w:uiPriority w:val="99"/>
    <w:qFormat/>
    <w:locked/>
    <w:rsid w:val="00313612"/>
    <w:rPr>
      <w:sz w:val="24"/>
    </w:rPr>
  </w:style>
  <w:style w:type="character" w:customStyle="1" w:styleId="216">
    <w:name w:val="Цитата 2 Знак1"/>
    <w:basedOn w:val="a3"/>
    <w:uiPriority w:val="99"/>
    <w:qFormat/>
    <w:rsid w:val="00313612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313612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313612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31361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313612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313612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313612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313612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313612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313612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313612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313612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313612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313612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313612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313612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313612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313612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313612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313612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313612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313612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313612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31361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313612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313612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31361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31361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313612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313612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313612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313612"/>
    <w:rPr>
      <w:rFonts w:cs="Times New Roman"/>
    </w:rPr>
  </w:style>
  <w:style w:type="character" w:customStyle="1" w:styleId="udar">
    <w:name w:val="udar"/>
    <w:basedOn w:val="a3"/>
    <w:uiPriority w:val="99"/>
    <w:qFormat/>
    <w:rsid w:val="00313612"/>
    <w:rPr>
      <w:rFonts w:cs="Times New Roman"/>
    </w:rPr>
  </w:style>
  <w:style w:type="character" w:customStyle="1" w:styleId="FontStyle139">
    <w:name w:val="Font Style139"/>
    <w:uiPriority w:val="99"/>
    <w:qFormat/>
    <w:rsid w:val="00313612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313612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313612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313612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313612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313612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313612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313612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313612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313612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313612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313612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313612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313612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313612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313612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313612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313612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313612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313612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313612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313612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313612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313612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313612"/>
    <w:rPr>
      <w:b/>
      <w:sz w:val="24"/>
    </w:rPr>
  </w:style>
  <w:style w:type="character" w:customStyle="1" w:styleId="8pt">
    <w:name w:val="Основной текст + 8 pt"/>
    <w:uiPriority w:val="99"/>
    <w:qFormat/>
    <w:rsid w:val="00313612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313612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313612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313612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313612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313612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313612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313612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313612"/>
    <w:rPr>
      <w:rFonts w:cs="Times New Roman"/>
    </w:rPr>
  </w:style>
  <w:style w:type="character" w:customStyle="1" w:styleId="FontStyle124">
    <w:name w:val="Font Style124"/>
    <w:uiPriority w:val="99"/>
    <w:qFormat/>
    <w:rsid w:val="00313612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313612"/>
    <w:rPr>
      <w:rFonts w:cs="Times New Roman"/>
    </w:rPr>
  </w:style>
  <w:style w:type="character" w:customStyle="1" w:styleId="msosubtleemphasis0">
    <w:name w:val="msosubtleemphasis"/>
    <w:uiPriority w:val="99"/>
    <w:qFormat/>
    <w:rsid w:val="00313612"/>
    <w:rPr>
      <w:i/>
      <w:color w:val="808080"/>
    </w:rPr>
  </w:style>
  <w:style w:type="character" w:customStyle="1" w:styleId="FontStyle120">
    <w:name w:val="Font Style120"/>
    <w:uiPriority w:val="99"/>
    <w:qFormat/>
    <w:rsid w:val="00313612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313612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313612"/>
    <w:rPr>
      <w:rFonts w:ascii="Tahoma" w:hAnsi="Tahoma"/>
      <w:sz w:val="16"/>
    </w:rPr>
  </w:style>
  <w:style w:type="character" w:customStyle="1" w:styleId="t9">
    <w:name w:val="t9"/>
    <w:uiPriority w:val="99"/>
    <w:qFormat/>
    <w:rsid w:val="00313612"/>
  </w:style>
  <w:style w:type="character" w:customStyle="1" w:styleId="t10">
    <w:name w:val="t10"/>
    <w:uiPriority w:val="99"/>
    <w:qFormat/>
    <w:rsid w:val="00313612"/>
  </w:style>
  <w:style w:type="character" w:customStyle="1" w:styleId="c2">
    <w:name w:val="c2"/>
    <w:uiPriority w:val="99"/>
    <w:qFormat/>
    <w:rsid w:val="00313612"/>
  </w:style>
  <w:style w:type="character" w:customStyle="1" w:styleId="c0">
    <w:name w:val="c0"/>
    <w:uiPriority w:val="99"/>
    <w:qFormat/>
    <w:rsid w:val="00313612"/>
  </w:style>
  <w:style w:type="character" w:customStyle="1" w:styleId="ft776">
    <w:name w:val="ft776"/>
    <w:uiPriority w:val="99"/>
    <w:qFormat/>
    <w:rsid w:val="00313612"/>
  </w:style>
  <w:style w:type="character" w:customStyle="1" w:styleId="highlight">
    <w:name w:val="highlight"/>
    <w:uiPriority w:val="99"/>
    <w:qFormat/>
    <w:rsid w:val="00313612"/>
  </w:style>
  <w:style w:type="character" w:customStyle="1" w:styleId="ft431">
    <w:name w:val="ft431"/>
    <w:uiPriority w:val="99"/>
    <w:qFormat/>
    <w:rsid w:val="00313612"/>
  </w:style>
  <w:style w:type="character" w:customStyle="1" w:styleId="ft793">
    <w:name w:val="ft793"/>
    <w:uiPriority w:val="99"/>
    <w:qFormat/>
    <w:rsid w:val="00313612"/>
  </w:style>
  <w:style w:type="character" w:customStyle="1" w:styleId="ft802">
    <w:name w:val="ft802"/>
    <w:uiPriority w:val="99"/>
    <w:qFormat/>
    <w:rsid w:val="00313612"/>
  </w:style>
  <w:style w:type="character" w:customStyle="1" w:styleId="ft890">
    <w:name w:val="ft890"/>
    <w:uiPriority w:val="99"/>
    <w:qFormat/>
    <w:rsid w:val="00313612"/>
  </w:style>
  <w:style w:type="character" w:customStyle="1" w:styleId="ft904">
    <w:name w:val="ft904"/>
    <w:uiPriority w:val="99"/>
    <w:qFormat/>
    <w:rsid w:val="00313612"/>
  </w:style>
  <w:style w:type="character" w:customStyle="1" w:styleId="ft914">
    <w:name w:val="ft914"/>
    <w:uiPriority w:val="99"/>
    <w:qFormat/>
    <w:rsid w:val="00313612"/>
  </w:style>
  <w:style w:type="character" w:customStyle="1" w:styleId="1fff">
    <w:name w:val="Текст Знак1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313612"/>
    <w:rPr>
      <w:rFonts w:cs="Times New Roman"/>
    </w:rPr>
  </w:style>
  <w:style w:type="character" w:customStyle="1" w:styleId="FontStyle214">
    <w:name w:val="Font Style214"/>
    <w:uiPriority w:val="99"/>
    <w:qFormat/>
    <w:rsid w:val="00313612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313612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313612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313612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313612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313612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313612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313612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313612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313612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313612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313612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313612"/>
    <w:rPr>
      <w:rFonts w:cs="Times New Roman"/>
    </w:rPr>
  </w:style>
  <w:style w:type="character" w:customStyle="1" w:styleId="s3">
    <w:name w:val="s3"/>
    <w:uiPriority w:val="99"/>
    <w:qFormat/>
    <w:rsid w:val="00313612"/>
  </w:style>
  <w:style w:type="character" w:customStyle="1" w:styleId="FontStyle46">
    <w:name w:val="Font Style46"/>
    <w:uiPriority w:val="99"/>
    <w:qFormat/>
    <w:rsid w:val="00313612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313612"/>
    <w:rPr>
      <w:rFonts w:cs="Times New Roman"/>
    </w:rPr>
  </w:style>
  <w:style w:type="character" w:customStyle="1" w:styleId="s1">
    <w:name w:val="s1"/>
    <w:uiPriority w:val="99"/>
    <w:qFormat/>
    <w:rsid w:val="00313612"/>
  </w:style>
  <w:style w:type="character" w:customStyle="1" w:styleId="WW8Num8z0">
    <w:name w:val="WW8Num8z0"/>
    <w:uiPriority w:val="99"/>
    <w:qFormat/>
    <w:rsid w:val="00313612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313612"/>
    <w:rPr>
      <w:rFonts w:cs="Times New Roman"/>
    </w:rPr>
  </w:style>
  <w:style w:type="character" w:customStyle="1" w:styleId="searchterm1">
    <w:name w:val="searchterm1"/>
    <w:uiPriority w:val="99"/>
    <w:qFormat/>
    <w:rsid w:val="00313612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313612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313612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313612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313612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313612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313612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313612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313612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313612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313612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313612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313612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313612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313612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313612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313612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313612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313612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313612"/>
  </w:style>
  <w:style w:type="character" w:customStyle="1" w:styleId="WW8Num1z0">
    <w:name w:val="WW8Num1z0"/>
    <w:uiPriority w:val="99"/>
    <w:qFormat/>
    <w:rsid w:val="00313612"/>
  </w:style>
  <w:style w:type="character" w:customStyle="1" w:styleId="WW8Num2z0">
    <w:name w:val="WW8Num2z0"/>
    <w:uiPriority w:val="99"/>
    <w:qFormat/>
    <w:rsid w:val="00313612"/>
  </w:style>
  <w:style w:type="character" w:customStyle="1" w:styleId="WW8Num3z0">
    <w:name w:val="WW8Num3z0"/>
    <w:uiPriority w:val="99"/>
    <w:qFormat/>
    <w:rsid w:val="00313612"/>
  </w:style>
  <w:style w:type="character" w:customStyle="1" w:styleId="WW8Num1z1">
    <w:name w:val="WW8Num1z1"/>
    <w:uiPriority w:val="99"/>
    <w:qFormat/>
    <w:rsid w:val="00313612"/>
  </w:style>
  <w:style w:type="character" w:customStyle="1" w:styleId="WW8Num1z2">
    <w:name w:val="WW8Num1z2"/>
    <w:uiPriority w:val="99"/>
    <w:qFormat/>
    <w:rsid w:val="00313612"/>
  </w:style>
  <w:style w:type="character" w:customStyle="1" w:styleId="WW8Num1z3">
    <w:name w:val="WW8Num1z3"/>
    <w:uiPriority w:val="99"/>
    <w:qFormat/>
    <w:rsid w:val="00313612"/>
  </w:style>
  <w:style w:type="character" w:customStyle="1" w:styleId="WW8Num1z4">
    <w:name w:val="WW8Num1z4"/>
    <w:uiPriority w:val="99"/>
    <w:qFormat/>
    <w:rsid w:val="00313612"/>
  </w:style>
  <w:style w:type="character" w:customStyle="1" w:styleId="WW8Num1z5">
    <w:name w:val="WW8Num1z5"/>
    <w:uiPriority w:val="99"/>
    <w:qFormat/>
    <w:rsid w:val="00313612"/>
  </w:style>
  <w:style w:type="character" w:customStyle="1" w:styleId="WW8Num1z6">
    <w:name w:val="WW8Num1z6"/>
    <w:uiPriority w:val="99"/>
    <w:qFormat/>
    <w:rsid w:val="00313612"/>
  </w:style>
  <w:style w:type="character" w:customStyle="1" w:styleId="WW8Num1z7">
    <w:name w:val="WW8Num1z7"/>
    <w:uiPriority w:val="99"/>
    <w:qFormat/>
    <w:rsid w:val="00313612"/>
  </w:style>
  <w:style w:type="character" w:customStyle="1" w:styleId="WW8Num1z8">
    <w:name w:val="WW8Num1z8"/>
    <w:uiPriority w:val="99"/>
    <w:qFormat/>
    <w:rsid w:val="00313612"/>
  </w:style>
  <w:style w:type="character" w:customStyle="1" w:styleId="1fff5">
    <w:name w:val="Основной шрифт абзаца1"/>
    <w:uiPriority w:val="99"/>
    <w:qFormat/>
    <w:rsid w:val="00313612"/>
  </w:style>
  <w:style w:type="character" w:styleId="afffffff0">
    <w:name w:val="Placeholder Text"/>
    <w:basedOn w:val="a3"/>
    <w:uiPriority w:val="99"/>
    <w:qFormat/>
    <w:rsid w:val="00313612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313612"/>
    <w:rPr>
      <w:vertAlign w:val="superscript"/>
    </w:rPr>
  </w:style>
  <w:style w:type="character" w:customStyle="1" w:styleId="-">
    <w:name w:val="опред-е"/>
    <w:uiPriority w:val="99"/>
    <w:qFormat/>
    <w:rsid w:val="00313612"/>
    <w:rPr>
      <w:b/>
    </w:rPr>
  </w:style>
  <w:style w:type="character" w:customStyle="1" w:styleId="FontStyle436">
    <w:name w:val="Font Style436"/>
    <w:uiPriority w:val="99"/>
    <w:qFormat/>
    <w:rsid w:val="00313612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313612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313612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313612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313612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313612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313612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313612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313612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313612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313612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313612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313612"/>
    <w:rPr>
      <w:sz w:val="24"/>
    </w:rPr>
  </w:style>
  <w:style w:type="character" w:customStyle="1" w:styleId="231">
    <w:name w:val="Знак Знак231"/>
    <w:uiPriority w:val="99"/>
    <w:qFormat/>
    <w:locked/>
    <w:rsid w:val="00313612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313612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313612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313612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313612"/>
  </w:style>
  <w:style w:type="paragraph" w:customStyle="1" w:styleId="48">
    <w:name w:val="Без интервала4"/>
    <w:link w:val="1fff7"/>
    <w:uiPriority w:val="99"/>
    <w:qFormat/>
    <w:rsid w:val="00313612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313612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313612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31361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313612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313612"/>
    <w:rPr>
      <w:rFonts w:cs="Times New Roman"/>
    </w:rPr>
  </w:style>
  <w:style w:type="character" w:customStyle="1" w:styleId="epm">
    <w:name w:val="epm"/>
    <w:uiPriority w:val="99"/>
    <w:qFormat/>
    <w:rsid w:val="00313612"/>
  </w:style>
  <w:style w:type="character" w:customStyle="1" w:styleId="afffffff2">
    <w:name w:val="Стиль Зеленый"/>
    <w:uiPriority w:val="99"/>
    <w:qFormat/>
    <w:rsid w:val="00313612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313612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313612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313612"/>
    <w:rPr>
      <w:rFonts w:cs="Times New Roman"/>
    </w:rPr>
  </w:style>
  <w:style w:type="character" w:customStyle="1" w:styleId="s5">
    <w:name w:val="s5"/>
    <w:basedOn w:val="a3"/>
    <w:uiPriority w:val="99"/>
    <w:qFormat/>
    <w:rsid w:val="00313612"/>
    <w:rPr>
      <w:rFonts w:cs="Times New Roman"/>
    </w:rPr>
  </w:style>
  <w:style w:type="character" w:customStyle="1" w:styleId="sz12">
    <w:name w:val="sz12"/>
    <w:basedOn w:val="a3"/>
    <w:uiPriority w:val="99"/>
    <w:qFormat/>
    <w:rsid w:val="00313612"/>
    <w:rPr>
      <w:rFonts w:cs="Times New Roman"/>
    </w:rPr>
  </w:style>
  <w:style w:type="character" w:customStyle="1" w:styleId="s6">
    <w:name w:val="s6"/>
    <w:basedOn w:val="a3"/>
    <w:uiPriority w:val="99"/>
    <w:qFormat/>
    <w:rsid w:val="00313612"/>
    <w:rPr>
      <w:rFonts w:cs="Times New Roman"/>
    </w:rPr>
  </w:style>
  <w:style w:type="character" w:customStyle="1" w:styleId="FontStyle133">
    <w:name w:val="Font Style133"/>
    <w:uiPriority w:val="99"/>
    <w:qFormat/>
    <w:rsid w:val="00313612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313612"/>
  </w:style>
  <w:style w:type="character" w:customStyle="1" w:styleId="11f1">
    <w:name w:val="Знак1 Знак Знак1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313612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313612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313612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313612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313612"/>
    <w:rPr>
      <w:sz w:val="24"/>
    </w:rPr>
  </w:style>
  <w:style w:type="character" w:customStyle="1" w:styleId="511">
    <w:name w:val="Знак Знак5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313612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313612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313612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313612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313612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313612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31361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313612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313612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313612"/>
  </w:style>
  <w:style w:type="character" w:customStyle="1" w:styleId="lbldata1">
    <w:name w:val="lbldata1"/>
    <w:uiPriority w:val="99"/>
    <w:qFormat/>
    <w:rsid w:val="00313612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313612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313612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313612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313612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313612"/>
    <w:rPr>
      <w:rFonts w:cs="Times New Roman"/>
    </w:rPr>
  </w:style>
  <w:style w:type="paragraph" w:customStyle="1" w:styleId="c3">
    <w:name w:val="c3"/>
    <w:basedOn w:val="a2"/>
    <w:uiPriority w:val="99"/>
    <w:qFormat/>
    <w:rsid w:val="00313612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313612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313612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313612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313612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313612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313612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313612"/>
    <w:rPr>
      <w:rFonts w:cs="Times New Roman"/>
    </w:rPr>
  </w:style>
  <w:style w:type="character" w:customStyle="1" w:styleId="afffffff4">
    <w:name w:val="полужирный"/>
    <w:uiPriority w:val="99"/>
    <w:qFormat/>
    <w:rsid w:val="00313612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313612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313612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31361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313612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313612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3136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313612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313612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313612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313612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313612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313612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313612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313612"/>
    <w:rPr>
      <w:sz w:val="16"/>
    </w:rPr>
  </w:style>
  <w:style w:type="character" w:customStyle="1" w:styleId="500">
    <w:name w:val="Знак Знак50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313612"/>
    <w:rPr>
      <w:rFonts w:cs="Times New Roman"/>
    </w:rPr>
  </w:style>
  <w:style w:type="character" w:customStyle="1" w:styleId="520">
    <w:name w:val="Знак Знак52"/>
    <w:uiPriority w:val="99"/>
    <w:qFormat/>
    <w:rsid w:val="00313612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31361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313612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313612"/>
  </w:style>
  <w:style w:type="character" w:customStyle="1" w:styleId="fliesstext">
    <w:name w:val="fliesstext"/>
    <w:uiPriority w:val="99"/>
    <w:qFormat/>
    <w:rsid w:val="00313612"/>
  </w:style>
  <w:style w:type="character" w:customStyle="1" w:styleId="skypec2ctextspan">
    <w:name w:val="skype_c2c_text_span"/>
    <w:uiPriority w:val="99"/>
    <w:qFormat/>
    <w:rsid w:val="00313612"/>
  </w:style>
  <w:style w:type="paragraph" w:customStyle="1" w:styleId="1fffd">
    <w:name w:val="ЗАГОЛОВОК 1"/>
    <w:link w:val="1fffe"/>
    <w:uiPriority w:val="99"/>
    <w:qFormat/>
    <w:rsid w:val="00313612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313612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313612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313612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313612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313612"/>
    <w:rPr>
      <w:sz w:val="24"/>
    </w:rPr>
  </w:style>
  <w:style w:type="character" w:customStyle="1" w:styleId="s15122">
    <w:name w:val="s15122"/>
    <w:basedOn w:val="a3"/>
    <w:uiPriority w:val="99"/>
    <w:qFormat/>
    <w:rsid w:val="00313612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313612"/>
    <w:rPr>
      <w:rFonts w:cs="Times New Roman"/>
    </w:rPr>
  </w:style>
  <w:style w:type="character" w:customStyle="1" w:styleId="CommentTextChar1">
    <w:name w:val="Comment Text Char1"/>
    <w:uiPriority w:val="99"/>
    <w:qFormat/>
    <w:rsid w:val="00313612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313612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313612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313612"/>
    <w:rPr>
      <w:sz w:val="24"/>
    </w:rPr>
  </w:style>
  <w:style w:type="character" w:customStyle="1" w:styleId="1ffff">
    <w:name w:val="Основной текст Знак Знак Знак1"/>
    <w:uiPriority w:val="99"/>
    <w:rsid w:val="00313612"/>
    <w:rPr>
      <w:sz w:val="24"/>
    </w:rPr>
  </w:style>
  <w:style w:type="character" w:customStyle="1" w:styleId="56">
    <w:name w:val="Знак Знак5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313612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313612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313612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313612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313612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313612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313612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313612"/>
    <w:rPr>
      <w:color w:val="auto"/>
    </w:rPr>
  </w:style>
  <w:style w:type="paragraph" w:customStyle="1" w:styleId="bodytext2">
    <w:name w:val="bodytext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313612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313612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313612"/>
    <w:rPr>
      <w:rFonts w:cs="Times New Roman"/>
    </w:rPr>
  </w:style>
  <w:style w:type="paragraph" w:customStyle="1" w:styleId="text">
    <w:name w:val="tex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313612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313612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313612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313612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313612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313612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313612"/>
    <w:rPr>
      <w:rFonts w:cs="Times New Roman"/>
    </w:rPr>
  </w:style>
  <w:style w:type="paragraph" w:customStyle="1" w:styleId="p">
    <w:name w:val="p"/>
    <w:basedOn w:val="a2"/>
    <w:uiPriority w:val="99"/>
    <w:qFormat/>
    <w:rsid w:val="00313612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313612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313612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313612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313612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313612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313612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313612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313612"/>
    <w:rPr>
      <w:lang w:eastAsia="ru-RU"/>
    </w:rPr>
  </w:style>
  <w:style w:type="character" w:customStyle="1" w:styleId="612">
    <w:name w:val="Знак Знак61"/>
    <w:uiPriority w:val="99"/>
    <w:qFormat/>
    <w:rsid w:val="00313612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313612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313612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313612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313612"/>
    <w:rPr>
      <w:sz w:val="24"/>
    </w:rPr>
  </w:style>
  <w:style w:type="character" w:customStyle="1" w:styleId="BodyTextIndentChar1">
    <w:name w:val="Body Text Indent Char1"/>
    <w:uiPriority w:val="99"/>
    <w:qFormat/>
    <w:rsid w:val="00313612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313612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313612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313612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313612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313612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313612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313612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313612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313612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313612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313612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313612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313612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313612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313612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313612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313612"/>
    <w:rPr>
      <w:i/>
      <w:color w:val="808080"/>
    </w:rPr>
  </w:style>
  <w:style w:type="paragraph" w:customStyle="1" w:styleId="p35">
    <w:name w:val="p3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313612"/>
    <w:rPr>
      <w:rFonts w:cs="Times New Roman"/>
    </w:rPr>
  </w:style>
  <w:style w:type="character" w:customStyle="1" w:styleId="FontStyle820">
    <w:name w:val="Font Style820"/>
    <w:uiPriority w:val="99"/>
    <w:qFormat/>
    <w:rsid w:val="00313612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313612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313612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313612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313612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313612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313612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313612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31361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313612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313612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313612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313612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313612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313612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313612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313612"/>
    <w:rPr>
      <w:rFonts w:cs="Times New Roman"/>
    </w:rPr>
  </w:style>
  <w:style w:type="character" w:customStyle="1" w:styleId="s2">
    <w:name w:val="s2"/>
    <w:basedOn w:val="a3"/>
    <w:uiPriority w:val="99"/>
    <w:qFormat/>
    <w:rsid w:val="00313612"/>
    <w:rPr>
      <w:rFonts w:cs="Times New Roman"/>
    </w:rPr>
  </w:style>
  <w:style w:type="paragraph" w:customStyle="1" w:styleId="p2">
    <w:name w:val="p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313612"/>
    <w:rPr>
      <w:rFonts w:ascii="Wingdings" w:hAnsi="Wingdings"/>
    </w:rPr>
  </w:style>
  <w:style w:type="character" w:customStyle="1" w:styleId="WW8Num4z0">
    <w:name w:val="WW8Num4z0"/>
    <w:uiPriority w:val="99"/>
    <w:qFormat/>
    <w:rsid w:val="00313612"/>
    <w:rPr>
      <w:color w:val="auto"/>
    </w:rPr>
  </w:style>
  <w:style w:type="character" w:customStyle="1" w:styleId="WW8Num5z0">
    <w:name w:val="WW8Num5z0"/>
    <w:uiPriority w:val="99"/>
    <w:qFormat/>
    <w:rsid w:val="00313612"/>
    <w:rPr>
      <w:b/>
      <w:sz w:val="20"/>
    </w:rPr>
  </w:style>
  <w:style w:type="character" w:customStyle="1" w:styleId="WW8Num6z0">
    <w:name w:val="WW8Num6z0"/>
    <w:uiPriority w:val="99"/>
    <w:qFormat/>
    <w:rsid w:val="00313612"/>
    <w:rPr>
      <w:sz w:val="20"/>
    </w:rPr>
  </w:style>
  <w:style w:type="character" w:customStyle="1" w:styleId="WW8Num7z0">
    <w:name w:val="WW8Num7z0"/>
    <w:uiPriority w:val="99"/>
    <w:qFormat/>
    <w:rsid w:val="00313612"/>
    <w:rPr>
      <w:b/>
      <w:sz w:val="20"/>
    </w:rPr>
  </w:style>
  <w:style w:type="character" w:customStyle="1" w:styleId="WW8Num9z0">
    <w:name w:val="WW8Num9z0"/>
    <w:uiPriority w:val="99"/>
    <w:qFormat/>
    <w:rsid w:val="00313612"/>
    <w:rPr>
      <w:sz w:val="20"/>
    </w:rPr>
  </w:style>
  <w:style w:type="character" w:customStyle="1" w:styleId="WW8Num9z1">
    <w:name w:val="WW8Num9z1"/>
    <w:uiPriority w:val="99"/>
    <w:qFormat/>
    <w:rsid w:val="00313612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313612"/>
  </w:style>
  <w:style w:type="character" w:customStyle="1" w:styleId="WW8Num9z3">
    <w:name w:val="WW8Num9z3"/>
    <w:uiPriority w:val="99"/>
    <w:qFormat/>
    <w:rsid w:val="00313612"/>
  </w:style>
  <w:style w:type="character" w:customStyle="1" w:styleId="WW8Num9z4">
    <w:name w:val="WW8Num9z4"/>
    <w:uiPriority w:val="99"/>
    <w:qFormat/>
    <w:rsid w:val="00313612"/>
  </w:style>
  <w:style w:type="character" w:customStyle="1" w:styleId="WW8Num9z5">
    <w:name w:val="WW8Num9z5"/>
    <w:uiPriority w:val="99"/>
    <w:qFormat/>
    <w:rsid w:val="00313612"/>
  </w:style>
  <w:style w:type="character" w:customStyle="1" w:styleId="WW8Num9z6">
    <w:name w:val="WW8Num9z6"/>
    <w:uiPriority w:val="99"/>
    <w:qFormat/>
    <w:rsid w:val="00313612"/>
  </w:style>
  <w:style w:type="character" w:customStyle="1" w:styleId="WW8Num9z7">
    <w:name w:val="WW8Num9z7"/>
    <w:uiPriority w:val="99"/>
    <w:qFormat/>
    <w:rsid w:val="00313612"/>
  </w:style>
  <w:style w:type="character" w:customStyle="1" w:styleId="WW8Num9z8">
    <w:name w:val="WW8Num9z8"/>
    <w:uiPriority w:val="99"/>
    <w:qFormat/>
    <w:rsid w:val="00313612"/>
  </w:style>
  <w:style w:type="character" w:customStyle="1" w:styleId="WW8Num10z0">
    <w:name w:val="WW8Num10z0"/>
    <w:uiPriority w:val="99"/>
    <w:qFormat/>
    <w:rsid w:val="00313612"/>
    <w:rPr>
      <w:sz w:val="20"/>
    </w:rPr>
  </w:style>
  <w:style w:type="character" w:customStyle="1" w:styleId="WW8Num11z0">
    <w:name w:val="WW8Num11z0"/>
    <w:uiPriority w:val="99"/>
    <w:qFormat/>
    <w:rsid w:val="00313612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313612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313612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313612"/>
    <w:rPr>
      <w:sz w:val="20"/>
    </w:rPr>
  </w:style>
  <w:style w:type="character" w:customStyle="1" w:styleId="WW8Num15z0">
    <w:name w:val="WW8Num15z0"/>
    <w:uiPriority w:val="99"/>
    <w:qFormat/>
    <w:rsid w:val="00313612"/>
    <w:rPr>
      <w:sz w:val="20"/>
    </w:rPr>
  </w:style>
  <w:style w:type="character" w:customStyle="1" w:styleId="WW8Num17z0">
    <w:name w:val="WW8Num17z0"/>
    <w:uiPriority w:val="99"/>
    <w:qFormat/>
    <w:rsid w:val="00313612"/>
    <w:rPr>
      <w:rFonts w:ascii="Wingdings" w:hAnsi="Wingdings"/>
    </w:rPr>
  </w:style>
  <w:style w:type="character" w:customStyle="1" w:styleId="WW8Num18z0">
    <w:name w:val="WW8Num18z0"/>
    <w:uiPriority w:val="99"/>
    <w:qFormat/>
    <w:rsid w:val="00313612"/>
  </w:style>
  <w:style w:type="character" w:customStyle="1" w:styleId="WW8Num18z1">
    <w:name w:val="WW8Num18z1"/>
    <w:uiPriority w:val="99"/>
    <w:qFormat/>
    <w:rsid w:val="00313612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313612"/>
  </w:style>
  <w:style w:type="character" w:customStyle="1" w:styleId="WW8Num18z3">
    <w:name w:val="WW8Num18z3"/>
    <w:uiPriority w:val="99"/>
    <w:qFormat/>
    <w:rsid w:val="00313612"/>
  </w:style>
  <w:style w:type="character" w:customStyle="1" w:styleId="WW8Num18z4">
    <w:name w:val="WW8Num18z4"/>
    <w:uiPriority w:val="99"/>
    <w:qFormat/>
    <w:rsid w:val="00313612"/>
  </w:style>
  <w:style w:type="character" w:customStyle="1" w:styleId="WW8Num18z5">
    <w:name w:val="WW8Num18z5"/>
    <w:uiPriority w:val="99"/>
    <w:qFormat/>
    <w:rsid w:val="00313612"/>
  </w:style>
  <w:style w:type="character" w:customStyle="1" w:styleId="WW8Num18z6">
    <w:name w:val="WW8Num18z6"/>
    <w:uiPriority w:val="99"/>
    <w:qFormat/>
    <w:rsid w:val="00313612"/>
  </w:style>
  <w:style w:type="character" w:customStyle="1" w:styleId="WW8Num18z7">
    <w:name w:val="WW8Num18z7"/>
    <w:uiPriority w:val="99"/>
    <w:qFormat/>
    <w:rsid w:val="00313612"/>
  </w:style>
  <w:style w:type="character" w:customStyle="1" w:styleId="WW8Num18z8">
    <w:name w:val="WW8Num18z8"/>
    <w:uiPriority w:val="99"/>
    <w:qFormat/>
    <w:rsid w:val="00313612"/>
  </w:style>
  <w:style w:type="character" w:customStyle="1" w:styleId="WW8Num19z0">
    <w:name w:val="WW8Num19z0"/>
    <w:uiPriority w:val="99"/>
    <w:qFormat/>
    <w:rsid w:val="00313612"/>
  </w:style>
  <w:style w:type="character" w:customStyle="1" w:styleId="WW8Num19z1">
    <w:name w:val="WW8Num19z1"/>
    <w:uiPriority w:val="99"/>
    <w:qFormat/>
    <w:rsid w:val="00313612"/>
  </w:style>
  <w:style w:type="character" w:customStyle="1" w:styleId="WW8Num19z2">
    <w:name w:val="WW8Num19z2"/>
    <w:uiPriority w:val="99"/>
    <w:qFormat/>
    <w:rsid w:val="00313612"/>
  </w:style>
  <w:style w:type="character" w:customStyle="1" w:styleId="WW8Num19z3">
    <w:name w:val="WW8Num19z3"/>
    <w:uiPriority w:val="99"/>
    <w:qFormat/>
    <w:rsid w:val="00313612"/>
  </w:style>
  <w:style w:type="character" w:customStyle="1" w:styleId="WW8Num19z4">
    <w:name w:val="WW8Num19z4"/>
    <w:uiPriority w:val="99"/>
    <w:qFormat/>
    <w:rsid w:val="00313612"/>
  </w:style>
  <w:style w:type="character" w:customStyle="1" w:styleId="WW8Num19z5">
    <w:name w:val="WW8Num19z5"/>
    <w:uiPriority w:val="99"/>
    <w:qFormat/>
    <w:rsid w:val="00313612"/>
  </w:style>
  <w:style w:type="character" w:customStyle="1" w:styleId="WW8Num19z6">
    <w:name w:val="WW8Num19z6"/>
    <w:uiPriority w:val="99"/>
    <w:qFormat/>
    <w:rsid w:val="00313612"/>
  </w:style>
  <w:style w:type="character" w:customStyle="1" w:styleId="WW8Num19z7">
    <w:name w:val="WW8Num19z7"/>
    <w:uiPriority w:val="99"/>
    <w:qFormat/>
    <w:rsid w:val="00313612"/>
  </w:style>
  <w:style w:type="character" w:customStyle="1" w:styleId="WW8Num19z8">
    <w:name w:val="WW8Num19z8"/>
    <w:uiPriority w:val="99"/>
    <w:qFormat/>
    <w:rsid w:val="00313612"/>
  </w:style>
  <w:style w:type="character" w:customStyle="1" w:styleId="WW8Num4z1">
    <w:name w:val="WW8Num4z1"/>
    <w:uiPriority w:val="99"/>
    <w:qFormat/>
    <w:rsid w:val="00313612"/>
  </w:style>
  <w:style w:type="character" w:customStyle="1" w:styleId="WW8Num4z2">
    <w:name w:val="WW8Num4z2"/>
    <w:uiPriority w:val="99"/>
    <w:qFormat/>
    <w:rsid w:val="00313612"/>
  </w:style>
  <w:style w:type="character" w:customStyle="1" w:styleId="WW8Num4z3">
    <w:name w:val="WW8Num4z3"/>
    <w:uiPriority w:val="99"/>
    <w:qFormat/>
    <w:rsid w:val="00313612"/>
  </w:style>
  <w:style w:type="character" w:customStyle="1" w:styleId="WW8Num4z4">
    <w:name w:val="WW8Num4z4"/>
    <w:uiPriority w:val="99"/>
    <w:qFormat/>
    <w:rsid w:val="00313612"/>
  </w:style>
  <w:style w:type="character" w:customStyle="1" w:styleId="WW8Num4z5">
    <w:name w:val="WW8Num4z5"/>
    <w:uiPriority w:val="99"/>
    <w:qFormat/>
    <w:rsid w:val="00313612"/>
  </w:style>
  <w:style w:type="character" w:customStyle="1" w:styleId="WW8Num4z6">
    <w:name w:val="WW8Num4z6"/>
    <w:uiPriority w:val="99"/>
    <w:qFormat/>
    <w:rsid w:val="00313612"/>
  </w:style>
  <w:style w:type="character" w:customStyle="1" w:styleId="WW8Num4z7">
    <w:name w:val="WW8Num4z7"/>
    <w:uiPriority w:val="99"/>
    <w:qFormat/>
    <w:rsid w:val="00313612"/>
  </w:style>
  <w:style w:type="character" w:customStyle="1" w:styleId="WW8Num4z8">
    <w:name w:val="WW8Num4z8"/>
    <w:uiPriority w:val="99"/>
    <w:qFormat/>
    <w:rsid w:val="00313612"/>
  </w:style>
  <w:style w:type="character" w:customStyle="1" w:styleId="WW8Num5z1">
    <w:name w:val="WW8Num5z1"/>
    <w:uiPriority w:val="99"/>
    <w:qFormat/>
    <w:rsid w:val="00313612"/>
  </w:style>
  <w:style w:type="character" w:customStyle="1" w:styleId="WW8Num5z2">
    <w:name w:val="WW8Num5z2"/>
    <w:uiPriority w:val="99"/>
    <w:qFormat/>
    <w:rsid w:val="00313612"/>
  </w:style>
  <w:style w:type="character" w:customStyle="1" w:styleId="WW8Num5z3">
    <w:name w:val="WW8Num5z3"/>
    <w:uiPriority w:val="99"/>
    <w:qFormat/>
    <w:rsid w:val="00313612"/>
  </w:style>
  <w:style w:type="character" w:customStyle="1" w:styleId="WW8Num5z4">
    <w:name w:val="WW8Num5z4"/>
    <w:uiPriority w:val="99"/>
    <w:qFormat/>
    <w:rsid w:val="00313612"/>
  </w:style>
  <w:style w:type="character" w:customStyle="1" w:styleId="WW8Num5z5">
    <w:name w:val="WW8Num5z5"/>
    <w:uiPriority w:val="99"/>
    <w:qFormat/>
    <w:rsid w:val="00313612"/>
  </w:style>
  <w:style w:type="character" w:customStyle="1" w:styleId="WW8Num5z6">
    <w:name w:val="WW8Num5z6"/>
    <w:uiPriority w:val="99"/>
    <w:qFormat/>
    <w:rsid w:val="00313612"/>
  </w:style>
  <w:style w:type="character" w:customStyle="1" w:styleId="WW8Num5z7">
    <w:name w:val="WW8Num5z7"/>
    <w:uiPriority w:val="99"/>
    <w:qFormat/>
    <w:rsid w:val="00313612"/>
  </w:style>
  <w:style w:type="character" w:customStyle="1" w:styleId="WW8Num5z8">
    <w:name w:val="WW8Num5z8"/>
    <w:uiPriority w:val="99"/>
    <w:qFormat/>
    <w:rsid w:val="00313612"/>
  </w:style>
  <w:style w:type="character" w:customStyle="1" w:styleId="WW8Num6z1">
    <w:name w:val="WW8Num6z1"/>
    <w:uiPriority w:val="99"/>
    <w:qFormat/>
    <w:rsid w:val="00313612"/>
  </w:style>
  <w:style w:type="character" w:customStyle="1" w:styleId="WW8Num6z2">
    <w:name w:val="WW8Num6z2"/>
    <w:uiPriority w:val="99"/>
    <w:qFormat/>
    <w:rsid w:val="00313612"/>
  </w:style>
  <w:style w:type="character" w:customStyle="1" w:styleId="WW8Num6z3">
    <w:name w:val="WW8Num6z3"/>
    <w:uiPriority w:val="99"/>
    <w:qFormat/>
    <w:rsid w:val="00313612"/>
  </w:style>
  <w:style w:type="character" w:customStyle="1" w:styleId="WW8Num6z4">
    <w:name w:val="WW8Num6z4"/>
    <w:uiPriority w:val="99"/>
    <w:qFormat/>
    <w:rsid w:val="00313612"/>
  </w:style>
  <w:style w:type="character" w:customStyle="1" w:styleId="WW8Num6z5">
    <w:name w:val="WW8Num6z5"/>
    <w:uiPriority w:val="99"/>
    <w:qFormat/>
    <w:rsid w:val="00313612"/>
  </w:style>
  <w:style w:type="character" w:customStyle="1" w:styleId="WW8Num6z6">
    <w:name w:val="WW8Num6z6"/>
    <w:uiPriority w:val="99"/>
    <w:qFormat/>
    <w:rsid w:val="00313612"/>
  </w:style>
  <w:style w:type="character" w:customStyle="1" w:styleId="WW8Num6z7">
    <w:name w:val="WW8Num6z7"/>
    <w:uiPriority w:val="99"/>
    <w:qFormat/>
    <w:rsid w:val="00313612"/>
  </w:style>
  <w:style w:type="character" w:customStyle="1" w:styleId="WW8Num6z8">
    <w:name w:val="WW8Num6z8"/>
    <w:uiPriority w:val="99"/>
    <w:qFormat/>
    <w:rsid w:val="00313612"/>
  </w:style>
  <w:style w:type="character" w:customStyle="1" w:styleId="WW8Num7z1">
    <w:name w:val="WW8Num7z1"/>
    <w:uiPriority w:val="99"/>
    <w:qFormat/>
    <w:rsid w:val="00313612"/>
  </w:style>
  <w:style w:type="character" w:customStyle="1" w:styleId="WW8Num7z2">
    <w:name w:val="WW8Num7z2"/>
    <w:uiPriority w:val="99"/>
    <w:qFormat/>
    <w:rsid w:val="00313612"/>
  </w:style>
  <w:style w:type="character" w:customStyle="1" w:styleId="WW8Num7z3">
    <w:name w:val="WW8Num7z3"/>
    <w:uiPriority w:val="99"/>
    <w:qFormat/>
    <w:rsid w:val="00313612"/>
  </w:style>
  <w:style w:type="character" w:customStyle="1" w:styleId="WW8Num7z4">
    <w:name w:val="WW8Num7z4"/>
    <w:uiPriority w:val="99"/>
    <w:qFormat/>
    <w:rsid w:val="00313612"/>
  </w:style>
  <w:style w:type="character" w:customStyle="1" w:styleId="WW8Num7z5">
    <w:name w:val="WW8Num7z5"/>
    <w:uiPriority w:val="99"/>
    <w:qFormat/>
    <w:rsid w:val="00313612"/>
  </w:style>
  <w:style w:type="character" w:customStyle="1" w:styleId="WW8Num7z6">
    <w:name w:val="WW8Num7z6"/>
    <w:uiPriority w:val="99"/>
    <w:qFormat/>
    <w:rsid w:val="00313612"/>
  </w:style>
  <w:style w:type="character" w:customStyle="1" w:styleId="WW8Num7z7">
    <w:name w:val="WW8Num7z7"/>
    <w:uiPriority w:val="99"/>
    <w:qFormat/>
    <w:rsid w:val="00313612"/>
  </w:style>
  <w:style w:type="character" w:customStyle="1" w:styleId="WW8Num7z8">
    <w:name w:val="WW8Num7z8"/>
    <w:uiPriority w:val="99"/>
    <w:qFormat/>
    <w:rsid w:val="00313612"/>
  </w:style>
  <w:style w:type="character" w:customStyle="1" w:styleId="WW8Num8z1">
    <w:name w:val="WW8Num8z1"/>
    <w:uiPriority w:val="99"/>
    <w:qFormat/>
    <w:rsid w:val="00313612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313612"/>
  </w:style>
  <w:style w:type="character" w:customStyle="1" w:styleId="WW8Num8z3">
    <w:name w:val="WW8Num8z3"/>
    <w:uiPriority w:val="99"/>
    <w:qFormat/>
    <w:rsid w:val="00313612"/>
  </w:style>
  <w:style w:type="character" w:customStyle="1" w:styleId="WW8Num8z4">
    <w:name w:val="WW8Num8z4"/>
    <w:uiPriority w:val="99"/>
    <w:qFormat/>
    <w:rsid w:val="00313612"/>
  </w:style>
  <w:style w:type="character" w:customStyle="1" w:styleId="WW8Num8z5">
    <w:name w:val="WW8Num8z5"/>
    <w:uiPriority w:val="99"/>
    <w:qFormat/>
    <w:rsid w:val="00313612"/>
  </w:style>
  <w:style w:type="character" w:customStyle="1" w:styleId="WW8Num8z6">
    <w:name w:val="WW8Num8z6"/>
    <w:uiPriority w:val="99"/>
    <w:qFormat/>
    <w:rsid w:val="00313612"/>
  </w:style>
  <w:style w:type="character" w:customStyle="1" w:styleId="WW8Num8z7">
    <w:name w:val="WW8Num8z7"/>
    <w:uiPriority w:val="99"/>
    <w:qFormat/>
    <w:rsid w:val="00313612"/>
  </w:style>
  <w:style w:type="character" w:customStyle="1" w:styleId="WW8Num8z8">
    <w:name w:val="WW8Num8z8"/>
    <w:uiPriority w:val="99"/>
    <w:qFormat/>
    <w:rsid w:val="00313612"/>
  </w:style>
  <w:style w:type="character" w:customStyle="1" w:styleId="WW8Num10z1">
    <w:name w:val="WW8Num10z1"/>
    <w:uiPriority w:val="99"/>
    <w:qFormat/>
    <w:rsid w:val="00313612"/>
  </w:style>
  <w:style w:type="character" w:customStyle="1" w:styleId="WW8Num10z2">
    <w:name w:val="WW8Num10z2"/>
    <w:uiPriority w:val="99"/>
    <w:qFormat/>
    <w:rsid w:val="00313612"/>
  </w:style>
  <w:style w:type="character" w:customStyle="1" w:styleId="WW8Num10z3">
    <w:name w:val="WW8Num10z3"/>
    <w:uiPriority w:val="99"/>
    <w:qFormat/>
    <w:rsid w:val="00313612"/>
  </w:style>
  <w:style w:type="character" w:customStyle="1" w:styleId="WW8Num10z4">
    <w:name w:val="WW8Num10z4"/>
    <w:uiPriority w:val="99"/>
    <w:qFormat/>
    <w:rsid w:val="00313612"/>
  </w:style>
  <w:style w:type="character" w:customStyle="1" w:styleId="WW8Num10z5">
    <w:name w:val="WW8Num10z5"/>
    <w:uiPriority w:val="99"/>
    <w:qFormat/>
    <w:rsid w:val="00313612"/>
  </w:style>
  <w:style w:type="character" w:customStyle="1" w:styleId="WW8Num10z6">
    <w:name w:val="WW8Num10z6"/>
    <w:uiPriority w:val="99"/>
    <w:qFormat/>
    <w:rsid w:val="00313612"/>
  </w:style>
  <w:style w:type="character" w:customStyle="1" w:styleId="WW8Num10z7">
    <w:name w:val="WW8Num10z7"/>
    <w:uiPriority w:val="99"/>
    <w:qFormat/>
    <w:rsid w:val="00313612"/>
  </w:style>
  <w:style w:type="character" w:customStyle="1" w:styleId="WW8Num10z8">
    <w:name w:val="WW8Num10z8"/>
    <w:uiPriority w:val="99"/>
    <w:qFormat/>
    <w:rsid w:val="00313612"/>
  </w:style>
  <w:style w:type="character" w:customStyle="1" w:styleId="WW8Num11z1">
    <w:name w:val="WW8Num11z1"/>
    <w:uiPriority w:val="99"/>
    <w:qFormat/>
    <w:rsid w:val="00313612"/>
    <w:rPr>
      <w:sz w:val="20"/>
    </w:rPr>
  </w:style>
  <w:style w:type="character" w:customStyle="1" w:styleId="WW8Num11z2">
    <w:name w:val="WW8Num11z2"/>
    <w:uiPriority w:val="99"/>
    <w:qFormat/>
    <w:rsid w:val="00313612"/>
  </w:style>
  <w:style w:type="character" w:customStyle="1" w:styleId="WW8Num11z3">
    <w:name w:val="WW8Num11z3"/>
    <w:uiPriority w:val="99"/>
    <w:qFormat/>
    <w:rsid w:val="00313612"/>
  </w:style>
  <w:style w:type="character" w:customStyle="1" w:styleId="WW8Num11z4">
    <w:name w:val="WW8Num11z4"/>
    <w:uiPriority w:val="99"/>
    <w:qFormat/>
    <w:rsid w:val="00313612"/>
  </w:style>
  <w:style w:type="character" w:customStyle="1" w:styleId="WW8Num11z5">
    <w:name w:val="WW8Num11z5"/>
    <w:uiPriority w:val="99"/>
    <w:qFormat/>
    <w:rsid w:val="00313612"/>
  </w:style>
  <w:style w:type="character" w:customStyle="1" w:styleId="WW8Num11z6">
    <w:name w:val="WW8Num11z6"/>
    <w:uiPriority w:val="99"/>
    <w:qFormat/>
    <w:rsid w:val="00313612"/>
  </w:style>
  <w:style w:type="character" w:customStyle="1" w:styleId="WW8Num11z7">
    <w:name w:val="WW8Num11z7"/>
    <w:uiPriority w:val="99"/>
    <w:qFormat/>
    <w:rsid w:val="00313612"/>
  </w:style>
  <w:style w:type="character" w:customStyle="1" w:styleId="WW8Num11z8">
    <w:name w:val="WW8Num11z8"/>
    <w:uiPriority w:val="99"/>
    <w:qFormat/>
    <w:rsid w:val="00313612"/>
  </w:style>
  <w:style w:type="character" w:customStyle="1" w:styleId="WW8Num12z2">
    <w:name w:val="WW8Num12z2"/>
    <w:uiPriority w:val="99"/>
    <w:qFormat/>
    <w:rsid w:val="00313612"/>
    <w:rPr>
      <w:rFonts w:ascii="Wingdings" w:hAnsi="Wingdings"/>
    </w:rPr>
  </w:style>
  <w:style w:type="character" w:customStyle="1" w:styleId="WW8Num12z3">
    <w:name w:val="WW8Num12z3"/>
    <w:uiPriority w:val="99"/>
    <w:qFormat/>
    <w:rsid w:val="00313612"/>
    <w:rPr>
      <w:rFonts w:ascii="Symbol" w:hAnsi="Symbol"/>
    </w:rPr>
  </w:style>
  <w:style w:type="character" w:customStyle="1" w:styleId="WW8Num12z4">
    <w:name w:val="WW8Num12z4"/>
    <w:uiPriority w:val="99"/>
    <w:qFormat/>
    <w:rsid w:val="00313612"/>
    <w:rPr>
      <w:rFonts w:ascii="Courier New" w:hAnsi="Courier New"/>
    </w:rPr>
  </w:style>
  <w:style w:type="character" w:customStyle="1" w:styleId="WW8Num13z1">
    <w:name w:val="WW8Num13z1"/>
    <w:uiPriority w:val="99"/>
    <w:qFormat/>
    <w:rsid w:val="00313612"/>
  </w:style>
  <w:style w:type="character" w:customStyle="1" w:styleId="WW8Num13z2">
    <w:name w:val="WW8Num13z2"/>
    <w:uiPriority w:val="99"/>
    <w:qFormat/>
    <w:rsid w:val="00313612"/>
  </w:style>
  <w:style w:type="character" w:customStyle="1" w:styleId="WW8Num13z3">
    <w:name w:val="WW8Num13z3"/>
    <w:uiPriority w:val="99"/>
    <w:qFormat/>
    <w:rsid w:val="00313612"/>
  </w:style>
  <w:style w:type="character" w:customStyle="1" w:styleId="WW8Num13z4">
    <w:name w:val="WW8Num13z4"/>
    <w:uiPriority w:val="99"/>
    <w:qFormat/>
    <w:rsid w:val="00313612"/>
  </w:style>
  <w:style w:type="character" w:customStyle="1" w:styleId="WW8Num13z5">
    <w:name w:val="WW8Num13z5"/>
    <w:uiPriority w:val="99"/>
    <w:qFormat/>
    <w:rsid w:val="00313612"/>
  </w:style>
  <w:style w:type="character" w:customStyle="1" w:styleId="WW8Num13z6">
    <w:name w:val="WW8Num13z6"/>
    <w:uiPriority w:val="99"/>
    <w:qFormat/>
    <w:rsid w:val="00313612"/>
  </w:style>
  <w:style w:type="character" w:customStyle="1" w:styleId="WW8Num13z7">
    <w:name w:val="WW8Num13z7"/>
    <w:uiPriority w:val="99"/>
    <w:qFormat/>
    <w:rsid w:val="00313612"/>
  </w:style>
  <w:style w:type="character" w:customStyle="1" w:styleId="WW8Num13z8">
    <w:name w:val="WW8Num13z8"/>
    <w:uiPriority w:val="99"/>
    <w:qFormat/>
    <w:rsid w:val="00313612"/>
  </w:style>
  <w:style w:type="character" w:customStyle="1" w:styleId="WW8Num14z1">
    <w:name w:val="WW8Num14z1"/>
    <w:uiPriority w:val="99"/>
    <w:qFormat/>
    <w:rsid w:val="00313612"/>
  </w:style>
  <w:style w:type="character" w:customStyle="1" w:styleId="WW8Num14z2">
    <w:name w:val="WW8Num14z2"/>
    <w:uiPriority w:val="99"/>
    <w:qFormat/>
    <w:rsid w:val="00313612"/>
  </w:style>
  <w:style w:type="character" w:customStyle="1" w:styleId="WW8Num14z3">
    <w:name w:val="WW8Num14z3"/>
    <w:uiPriority w:val="99"/>
    <w:qFormat/>
    <w:rsid w:val="00313612"/>
  </w:style>
  <w:style w:type="character" w:customStyle="1" w:styleId="WW8Num14z4">
    <w:name w:val="WW8Num14z4"/>
    <w:uiPriority w:val="99"/>
    <w:qFormat/>
    <w:rsid w:val="00313612"/>
  </w:style>
  <w:style w:type="character" w:customStyle="1" w:styleId="WW8Num14z5">
    <w:name w:val="WW8Num14z5"/>
    <w:uiPriority w:val="99"/>
    <w:qFormat/>
    <w:rsid w:val="00313612"/>
  </w:style>
  <w:style w:type="character" w:customStyle="1" w:styleId="WW8Num14z6">
    <w:name w:val="WW8Num14z6"/>
    <w:uiPriority w:val="99"/>
    <w:qFormat/>
    <w:rsid w:val="00313612"/>
  </w:style>
  <w:style w:type="character" w:customStyle="1" w:styleId="WW8Num14z7">
    <w:name w:val="WW8Num14z7"/>
    <w:uiPriority w:val="99"/>
    <w:qFormat/>
    <w:rsid w:val="00313612"/>
  </w:style>
  <w:style w:type="character" w:customStyle="1" w:styleId="WW8Num14z8">
    <w:name w:val="WW8Num14z8"/>
    <w:uiPriority w:val="99"/>
    <w:qFormat/>
    <w:rsid w:val="00313612"/>
  </w:style>
  <w:style w:type="character" w:customStyle="1" w:styleId="WW8Num15z1">
    <w:name w:val="WW8Num15z1"/>
    <w:uiPriority w:val="99"/>
    <w:qFormat/>
    <w:rsid w:val="00313612"/>
  </w:style>
  <w:style w:type="character" w:customStyle="1" w:styleId="WW8Num15z2">
    <w:name w:val="WW8Num15z2"/>
    <w:uiPriority w:val="99"/>
    <w:qFormat/>
    <w:rsid w:val="00313612"/>
  </w:style>
  <w:style w:type="character" w:customStyle="1" w:styleId="WW8Num15z3">
    <w:name w:val="WW8Num15z3"/>
    <w:uiPriority w:val="99"/>
    <w:qFormat/>
    <w:rsid w:val="00313612"/>
  </w:style>
  <w:style w:type="character" w:customStyle="1" w:styleId="WW8Num15z4">
    <w:name w:val="WW8Num15z4"/>
    <w:uiPriority w:val="99"/>
    <w:qFormat/>
    <w:rsid w:val="00313612"/>
  </w:style>
  <w:style w:type="character" w:customStyle="1" w:styleId="WW8Num15z5">
    <w:name w:val="WW8Num15z5"/>
    <w:uiPriority w:val="99"/>
    <w:qFormat/>
    <w:rsid w:val="00313612"/>
  </w:style>
  <w:style w:type="character" w:customStyle="1" w:styleId="WW8Num15z6">
    <w:name w:val="WW8Num15z6"/>
    <w:uiPriority w:val="99"/>
    <w:qFormat/>
    <w:rsid w:val="00313612"/>
  </w:style>
  <w:style w:type="character" w:customStyle="1" w:styleId="WW8Num15z7">
    <w:name w:val="WW8Num15z7"/>
    <w:uiPriority w:val="99"/>
    <w:qFormat/>
    <w:rsid w:val="00313612"/>
  </w:style>
  <w:style w:type="character" w:customStyle="1" w:styleId="WW8Num15z8">
    <w:name w:val="WW8Num15z8"/>
    <w:uiPriority w:val="99"/>
    <w:qFormat/>
    <w:rsid w:val="00313612"/>
  </w:style>
  <w:style w:type="character" w:customStyle="1" w:styleId="WW8Num16z1">
    <w:name w:val="WW8Num16z1"/>
    <w:uiPriority w:val="99"/>
    <w:qFormat/>
    <w:rsid w:val="00313612"/>
  </w:style>
  <w:style w:type="character" w:customStyle="1" w:styleId="WW8Num16z2">
    <w:name w:val="WW8Num16z2"/>
    <w:uiPriority w:val="99"/>
    <w:qFormat/>
    <w:rsid w:val="00313612"/>
  </w:style>
  <w:style w:type="character" w:customStyle="1" w:styleId="WW8Num16z3">
    <w:name w:val="WW8Num16z3"/>
    <w:uiPriority w:val="99"/>
    <w:qFormat/>
    <w:rsid w:val="00313612"/>
  </w:style>
  <w:style w:type="character" w:customStyle="1" w:styleId="WW8Num16z4">
    <w:name w:val="WW8Num16z4"/>
    <w:uiPriority w:val="99"/>
    <w:qFormat/>
    <w:rsid w:val="00313612"/>
  </w:style>
  <w:style w:type="character" w:customStyle="1" w:styleId="WW8Num16z5">
    <w:name w:val="WW8Num16z5"/>
    <w:uiPriority w:val="99"/>
    <w:qFormat/>
    <w:rsid w:val="00313612"/>
  </w:style>
  <w:style w:type="character" w:customStyle="1" w:styleId="WW8Num16z6">
    <w:name w:val="WW8Num16z6"/>
    <w:uiPriority w:val="99"/>
    <w:qFormat/>
    <w:rsid w:val="00313612"/>
  </w:style>
  <w:style w:type="character" w:customStyle="1" w:styleId="WW8Num16z7">
    <w:name w:val="WW8Num16z7"/>
    <w:uiPriority w:val="99"/>
    <w:qFormat/>
    <w:rsid w:val="00313612"/>
  </w:style>
  <w:style w:type="character" w:customStyle="1" w:styleId="WW8Num16z8">
    <w:name w:val="WW8Num16z8"/>
    <w:uiPriority w:val="99"/>
    <w:qFormat/>
    <w:rsid w:val="00313612"/>
  </w:style>
  <w:style w:type="character" w:customStyle="1" w:styleId="affffffff1">
    <w:name w:val="Символ нумерации"/>
    <w:uiPriority w:val="99"/>
    <w:qFormat/>
    <w:rsid w:val="00313612"/>
  </w:style>
  <w:style w:type="paragraph" w:customStyle="1" w:styleId="1ffff3">
    <w:name w:val="Название1"/>
    <w:basedOn w:val="a2"/>
    <w:uiPriority w:val="99"/>
    <w:qFormat/>
    <w:rsid w:val="00313612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313612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313612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31361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313612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31361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31361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313612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313612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313612"/>
    <w:rPr>
      <w:sz w:val="24"/>
    </w:rPr>
  </w:style>
  <w:style w:type="character" w:customStyle="1" w:styleId="501">
    <w:name w:val="Знак Знак501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313612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313612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313612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313612"/>
    <w:rPr>
      <w:rFonts w:cs="Times New Roman"/>
    </w:rPr>
  </w:style>
  <w:style w:type="character" w:customStyle="1" w:styleId="Heading12">
    <w:name w:val="Heading 12 Знак Знак"/>
    <w:uiPriority w:val="99"/>
    <w:qFormat/>
    <w:rsid w:val="00313612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31361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313612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313612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313612"/>
    <w:rPr>
      <w:lang w:eastAsia="en-US"/>
    </w:rPr>
  </w:style>
  <w:style w:type="character" w:customStyle="1" w:styleId="225">
    <w:name w:val="Заголовок 2 Знак2"/>
    <w:uiPriority w:val="99"/>
    <w:qFormat/>
    <w:rsid w:val="00313612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313612"/>
    <w:rPr>
      <w:sz w:val="24"/>
    </w:rPr>
  </w:style>
  <w:style w:type="paragraph" w:customStyle="1" w:styleId="paragraf2">
    <w:name w:val="paragraf2"/>
    <w:basedOn w:val="a2"/>
    <w:uiPriority w:val="99"/>
    <w:qFormat/>
    <w:rsid w:val="00313612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313612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313612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313612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31361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31361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31361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313612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313612"/>
    <w:rPr>
      <w:color w:val="auto"/>
    </w:rPr>
  </w:style>
  <w:style w:type="paragraph" w:customStyle="1" w:styleId="affffffff3">
    <w:name w:val="Обычный.Нормальный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313612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313612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313612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313612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313612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313612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313612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313612"/>
    <w:rPr>
      <w:i/>
    </w:rPr>
  </w:style>
  <w:style w:type="character" w:customStyle="1" w:styleId="font2">
    <w:name w:val="font2"/>
    <w:uiPriority w:val="99"/>
    <w:qFormat/>
    <w:rsid w:val="00313612"/>
  </w:style>
  <w:style w:type="character" w:customStyle="1" w:styleId="keyworddef1">
    <w:name w:val="keyword_def1"/>
    <w:uiPriority w:val="99"/>
    <w:qFormat/>
    <w:rsid w:val="00313612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313612"/>
    <w:rPr>
      <w:b/>
    </w:rPr>
  </w:style>
  <w:style w:type="paragraph" w:customStyle="1" w:styleId="affffffff5">
    <w:name w:val="Текст документа"/>
    <w:basedOn w:val="a2"/>
    <w:uiPriority w:val="99"/>
    <w:qFormat/>
    <w:rsid w:val="00313612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313612"/>
    <w:rPr>
      <w:i/>
    </w:rPr>
  </w:style>
  <w:style w:type="paragraph" w:customStyle="1" w:styleId="Style164">
    <w:name w:val="Style16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313612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313612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313612"/>
    <w:rPr>
      <w:i/>
    </w:rPr>
  </w:style>
  <w:style w:type="paragraph" w:customStyle="1" w:styleId="68">
    <w:name w:val="Обычный (веб)6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313612"/>
  </w:style>
  <w:style w:type="character" w:customStyle="1" w:styleId="pav31">
    <w:name w:val="pav31"/>
    <w:uiPriority w:val="99"/>
    <w:qFormat/>
    <w:rsid w:val="00313612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313612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313612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313612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313612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313612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313612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313612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313612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313612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313612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313612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313612"/>
  </w:style>
  <w:style w:type="character" w:customStyle="1" w:styleId="fontstyle160">
    <w:name w:val="fontstyle16"/>
    <w:uiPriority w:val="99"/>
    <w:qFormat/>
    <w:rsid w:val="00313612"/>
  </w:style>
  <w:style w:type="character" w:customStyle="1" w:styleId="noprint">
    <w:name w:val="noprint"/>
    <w:uiPriority w:val="99"/>
    <w:qFormat/>
    <w:rsid w:val="00313612"/>
  </w:style>
  <w:style w:type="paragraph" w:customStyle="1" w:styleId="center">
    <w:name w:val="cent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313612"/>
  </w:style>
  <w:style w:type="character" w:customStyle="1" w:styleId="Typewriter">
    <w:name w:val="Typewriter"/>
    <w:uiPriority w:val="99"/>
    <w:qFormat/>
    <w:rsid w:val="00313612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313612"/>
  </w:style>
  <w:style w:type="character" w:customStyle="1" w:styleId="texample">
    <w:name w:val="texample"/>
    <w:uiPriority w:val="99"/>
    <w:qFormat/>
    <w:rsid w:val="00313612"/>
  </w:style>
  <w:style w:type="character" w:customStyle="1" w:styleId="sentence">
    <w:name w:val="sentence"/>
    <w:uiPriority w:val="99"/>
    <w:qFormat/>
    <w:rsid w:val="00313612"/>
  </w:style>
  <w:style w:type="character" w:customStyle="1" w:styleId="input">
    <w:name w:val="input"/>
    <w:uiPriority w:val="99"/>
    <w:qFormat/>
    <w:rsid w:val="00313612"/>
  </w:style>
  <w:style w:type="character" w:customStyle="1" w:styleId="xmlemitalic">
    <w:name w:val="xml_em_italic"/>
    <w:uiPriority w:val="99"/>
    <w:qFormat/>
    <w:rsid w:val="00313612"/>
  </w:style>
  <w:style w:type="character" w:customStyle="1" w:styleId="serp-urlitem">
    <w:name w:val="serp-url__item"/>
    <w:uiPriority w:val="99"/>
    <w:qFormat/>
    <w:rsid w:val="00313612"/>
  </w:style>
  <w:style w:type="character" w:customStyle="1" w:styleId="1ffff9">
    <w:name w:val="Гиперссылка1"/>
    <w:uiPriority w:val="99"/>
    <w:qFormat/>
    <w:rsid w:val="00313612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313612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313612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313612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313612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313612"/>
  </w:style>
  <w:style w:type="character" w:customStyle="1" w:styleId="zagl">
    <w:name w:val="zagl"/>
    <w:uiPriority w:val="99"/>
    <w:qFormat/>
    <w:rsid w:val="00313612"/>
  </w:style>
  <w:style w:type="character" w:customStyle="1" w:styleId="FontStyle135">
    <w:name w:val="Font Style135"/>
    <w:uiPriority w:val="99"/>
    <w:qFormat/>
    <w:rsid w:val="00313612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313612"/>
    <w:rPr>
      <w:vanish/>
    </w:rPr>
  </w:style>
  <w:style w:type="character" w:customStyle="1" w:styleId="butback">
    <w:name w:val="butback"/>
    <w:uiPriority w:val="99"/>
    <w:qFormat/>
    <w:rsid w:val="00313612"/>
  </w:style>
  <w:style w:type="character" w:customStyle="1" w:styleId="3f8">
    <w:name w:val="Основной текст Знак Знак3"/>
    <w:uiPriority w:val="99"/>
    <w:locked/>
    <w:rsid w:val="00313612"/>
    <w:rPr>
      <w:sz w:val="24"/>
      <w:lang w:val="ru-RU" w:eastAsia="ru-RU"/>
    </w:rPr>
  </w:style>
  <w:style w:type="character" w:customStyle="1" w:styleId="a30">
    <w:name w:val="a3"/>
    <w:uiPriority w:val="99"/>
    <w:qFormat/>
    <w:rsid w:val="00313612"/>
  </w:style>
  <w:style w:type="character" w:customStyle="1" w:styleId="formula">
    <w:name w:val="formula"/>
    <w:uiPriority w:val="99"/>
    <w:qFormat/>
    <w:rsid w:val="00313612"/>
  </w:style>
  <w:style w:type="character" w:customStyle="1" w:styleId="style170">
    <w:name w:val="style17"/>
    <w:uiPriority w:val="99"/>
    <w:qFormat/>
    <w:rsid w:val="00313612"/>
  </w:style>
  <w:style w:type="character" w:customStyle="1" w:styleId="texhtml">
    <w:name w:val="texhtml"/>
    <w:uiPriority w:val="99"/>
    <w:qFormat/>
    <w:rsid w:val="00313612"/>
  </w:style>
  <w:style w:type="character" w:customStyle="1" w:styleId="style230">
    <w:name w:val="style23"/>
    <w:uiPriority w:val="99"/>
    <w:qFormat/>
    <w:rsid w:val="00313612"/>
  </w:style>
  <w:style w:type="character" w:customStyle="1" w:styleId="BodyTextChar1">
    <w:name w:val="Body Text Char1"/>
    <w:uiPriority w:val="99"/>
    <w:qFormat/>
    <w:locked/>
    <w:rsid w:val="00313612"/>
    <w:rPr>
      <w:sz w:val="24"/>
      <w:lang w:eastAsia="ru-RU"/>
    </w:rPr>
  </w:style>
  <w:style w:type="character" w:customStyle="1" w:styleId="FontStyle29">
    <w:name w:val="Font Style29"/>
    <w:uiPriority w:val="99"/>
    <w:qFormat/>
    <w:rsid w:val="00313612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313612"/>
  </w:style>
  <w:style w:type="character" w:customStyle="1" w:styleId="answer-source">
    <w:name w:val="answer-source"/>
    <w:uiPriority w:val="99"/>
    <w:qFormat/>
    <w:rsid w:val="00313612"/>
  </w:style>
  <w:style w:type="character" w:customStyle="1" w:styleId="reftag">
    <w:name w:val="reftag"/>
    <w:uiPriority w:val="99"/>
    <w:qFormat/>
    <w:rsid w:val="00313612"/>
  </w:style>
  <w:style w:type="character" w:customStyle="1" w:styleId="tgc">
    <w:name w:val="_tgc"/>
    <w:uiPriority w:val="99"/>
    <w:qFormat/>
    <w:rsid w:val="00313612"/>
  </w:style>
  <w:style w:type="paragraph" w:customStyle="1" w:styleId="Style134">
    <w:name w:val="Style13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313612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313612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31361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313612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313612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313612"/>
  </w:style>
  <w:style w:type="character" w:customStyle="1" w:styleId="s13">
    <w:name w:val="s13"/>
    <w:uiPriority w:val="99"/>
    <w:qFormat/>
    <w:rsid w:val="00313612"/>
  </w:style>
  <w:style w:type="paragraph" w:customStyle="1" w:styleId="p29">
    <w:name w:val="p29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313612"/>
  </w:style>
  <w:style w:type="character" w:customStyle="1" w:styleId="s15">
    <w:name w:val="s15"/>
    <w:uiPriority w:val="99"/>
    <w:qFormat/>
    <w:rsid w:val="00313612"/>
  </w:style>
  <w:style w:type="paragraph" w:customStyle="1" w:styleId="p33">
    <w:name w:val="p3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313612"/>
  </w:style>
  <w:style w:type="paragraph" w:customStyle="1" w:styleId="p25">
    <w:name w:val="p2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31361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313612"/>
    <w:rPr>
      <w:sz w:val="24"/>
    </w:rPr>
  </w:style>
  <w:style w:type="character" w:customStyle="1" w:styleId="1ffffb">
    <w:name w:val="Красная строка Знак1"/>
    <w:uiPriority w:val="99"/>
    <w:qFormat/>
    <w:rsid w:val="00313612"/>
    <w:rPr>
      <w:sz w:val="24"/>
    </w:rPr>
  </w:style>
  <w:style w:type="character" w:customStyle="1" w:styleId="2610">
    <w:name w:val="Знак Знак261"/>
    <w:uiPriority w:val="99"/>
    <w:qFormat/>
    <w:rsid w:val="00313612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313612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313612"/>
    <w:rPr>
      <w:rFonts w:cs="Times New Roman"/>
    </w:rPr>
  </w:style>
  <w:style w:type="character" w:customStyle="1" w:styleId="2112">
    <w:name w:val="Цитата 2 Знак11"/>
    <w:uiPriority w:val="99"/>
    <w:qFormat/>
    <w:rsid w:val="00313612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313612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313612"/>
    <w:rPr>
      <w:sz w:val="24"/>
    </w:rPr>
  </w:style>
  <w:style w:type="character" w:customStyle="1" w:styleId="613">
    <w:name w:val="Знак6 Знак Знак1"/>
    <w:uiPriority w:val="99"/>
    <w:qFormat/>
    <w:rsid w:val="00313612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313612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313612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313612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313612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31361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313612"/>
    <w:rPr>
      <w:rFonts w:cs="Times New Roman"/>
    </w:rPr>
  </w:style>
  <w:style w:type="paragraph" w:customStyle="1" w:styleId="p21">
    <w:name w:val="p2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313612"/>
    <w:rPr>
      <w:color w:val="2C437A"/>
      <w:u w:val="none"/>
    </w:rPr>
  </w:style>
  <w:style w:type="character" w:customStyle="1" w:styleId="700">
    <w:name w:val="Знак Знак70"/>
    <w:uiPriority w:val="99"/>
    <w:qFormat/>
    <w:rsid w:val="00313612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313612"/>
    <w:rPr>
      <w:b/>
      <w:sz w:val="28"/>
    </w:rPr>
  </w:style>
  <w:style w:type="character" w:customStyle="1" w:styleId="680">
    <w:name w:val="Знак Знак68"/>
    <w:uiPriority w:val="99"/>
    <w:qFormat/>
    <w:rsid w:val="00313612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313612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313612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313612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313612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313612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313612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313612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313612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313612"/>
    <w:rPr>
      <w:shd w:val="clear" w:color="auto" w:fill="FFFFFF"/>
    </w:rPr>
  </w:style>
  <w:style w:type="paragraph" w:customStyle="1" w:styleId="WW-Normal">
    <w:name w:val="WW-Normal"/>
    <w:uiPriority w:val="99"/>
    <w:qFormat/>
    <w:rsid w:val="00313612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313612"/>
    <w:rPr>
      <w:color w:val="000000"/>
      <w:sz w:val="20"/>
    </w:rPr>
  </w:style>
  <w:style w:type="character" w:customStyle="1" w:styleId="A31">
    <w:name w:val="A3"/>
    <w:uiPriority w:val="99"/>
    <w:qFormat/>
    <w:rsid w:val="00313612"/>
    <w:rPr>
      <w:b/>
      <w:color w:val="000000"/>
      <w:sz w:val="30"/>
    </w:rPr>
  </w:style>
  <w:style w:type="character" w:customStyle="1" w:styleId="para6">
    <w:name w:val="para6"/>
    <w:uiPriority w:val="99"/>
    <w:qFormat/>
    <w:rsid w:val="00313612"/>
  </w:style>
  <w:style w:type="character" w:customStyle="1" w:styleId="affffffff9">
    <w:name w:val="Абзац списка Знак"/>
    <w:link w:val="5a"/>
    <w:uiPriority w:val="34"/>
    <w:qFormat/>
    <w:locked/>
    <w:rsid w:val="00313612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31361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313612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313612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313612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313612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31361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31361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313612"/>
    <w:rPr>
      <w:color w:val="808080"/>
    </w:rPr>
  </w:style>
  <w:style w:type="paragraph" w:customStyle="1" w:styleId="small">
    <w:name w:val="small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313612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31361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313612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313612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313612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313612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313612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313612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313612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313612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313612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313612"/>
  </w:style>
  <w:style w:type="paragraph" w:customStyle="1" w:styleId="affffffffc">
    <w:name w:val="_Обычный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313612"/>
  </w:style>
  <w:style w:type="paragraph" w:customStyle="1" w:styleId="1270">
    <w:name w:val="Стиль по ширине Первая строка:  127 см"/>
    <w:basedOn w:val="a2"/>
    <w:uiPriority w:val="99"/>
    <w:qFormat/>
    <w:rsid w:val="00313612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313612"/>
    <w:rPr>
      <w:rFonts w:cs="Times New Roman"/>
    </w:rPr>
  </w:style>
  <w:style w:type="character" w:customStyle="1" w:styleId="hl">
    <w:name w:val="hl"/>
    <w:uiPriority w:val="99"/>
    <w:qFormat/>
    <w:rsid w:val="00313612"/>
  </w:style>
  <w:style w:type="paragraph" w:customStyle="1" w:styleId="book">
    <w:name w:val="book"/>
    <w:basedOn w:val="a2"/>
    <w:uiPriority w:val="99"/>
    <w:qFormat/>
    <w:rsid w:val="00313612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313612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313612"/>
  </w:style>
  <w:style w:type="paragraph" w:customStyle="1" w:styleId="12a">
    <w:name w:val="стиль12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313612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313612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313612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313612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313612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313612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313612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313612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313612"/>
    <w:rPr>
      <w:rFonts w:ascii="Wingdings" w:hAnsi="Wingdings"/>
    </w:rPr>
  </w:style>
  <w:style w:type="character" w:customStyle="1" w:styleId="WW8Num3z2">
    <w:name w:val="WW8Num3z2"/>
    <w:uiPriority w:val="99"/>
    <w:qFormat/>
    <w:rsid w:val="00313612"/>
    <w:rPr>
      <w:rFonts w:ascii="Wingdings" w:hAnsi="Wingdings"/>
    </w:rPr>
  </w:style>
  <w:style w:type="character" w:customStyle="1" w:styleId="WW8Num3z3">
    <w:name w:val="WW8Num3z3"/>
    <w:uiPriority w:val="99"/>
    <w:qFormat/>
    <w:rsid w:val="00313612"/>
    <w:rPr>
      <w:rFonts w:ascii="Symbol" w:hAnsi="Symbol"/>
    </w:rPr>
  </w:style>
  <w:style w:type="character" w:customStyle="1" w:styleId="WW8Num12z1">
    <w:name w:val="WW8Num12z1"/>
    <w:uiPriority w:val="99"/>
    <w:qFormat/>
    <w:rsid w:val="00313612"/>
    <w:rPr>
      <w:b/>
    </w:rPr>
  </w:style>
  <w:style w:type="character" w:customStyle="1" w:styleId="WW8Num12z5">
    <w:name w:val="WW8Num12z5"/>
    <w:uiPriority w:val="99"/>
    <w:qFormat/>
    <w:rsid w:val="00313612"/>
  </w:style>
  <w:style w:type="character" w:customStyle="1" w:styleId="WW8Num12z6">
    <w:name w:val="WW8Num12z6"/>
    <w:uiPriority w:val="99"/>
    <w:qFormat/>
    <w:rsid w:val="00313612"/>
  </w:style>
  <w:style w:type="character" w:customStyle="1" w:styleId="WW8Num12z7">
    <w:name w:val="WW8Num12z7"/>
    <w:uiPriority w:val="99"/>
    <w:qFormat/>
    <w:rsid w:val="00313612"/>
  </w:style>
  <w:style w:type="character" w:customStyle="1" w:styleId="WW8Num12z8">
    <w:name w:val="WW8Num12z8"/>
    <w:uiPriority w:val="99"/>
    <w:qFormat/>
    <w:rsid w:val="00313612"/>
  </w:style>
  <w:style w:type="character" w:customStyle="1" w:styleId="WW8Num17z2">
    <w:name w:val="WW8Num17z2"/>
    <w:uiPriority w:val="99"/>
    <w:qFormat/>
    <w:rsid w:val="00313612"/>
  </w:style>
  <w:style w:type="character" w:customStyle="1" w:styleId="WW8Num17z3">
    <w:name w:val="WW8Num17z3"/>
    <w:uiPriority w:val="99"/>
    <w:qFormat/>
    <w:rsid w:val="00313612"/>
  </w:style>
  <w:style w:type="character" w:customStyle="1" w:styleId="WW8Num17z4">
    <w:name w:val="WW8Num17z4"/>
    <w:uiPriority w:val="99"/>
    <w:qFormat/>
    <w:rsid w:val="00313612"/>
  </w:style>
  <w:style w:type="character" w:customStyle="1" w:styleId="WW8Num17z5">
    <w:name w:val="WW8Num17z5"/>
    <w:uiPriority w:val="99"/>
    <w:qFormat/>
    <w:rsid w:val="00313612"/>
  </w:style>
  <w:style w:type="character" w:customStyle="1" w:styleId="WW8Num17z6">
    <w:name w:val="WW8Num17z6"/>
    <w:uiPriority w:val="99"/>
    <w:qFormat/>
    <w:rsid w:val="00313612"/>
  </w:style>
  <w:style w:type="character" w:customStyle="1" w:styleId="WW8Num17z7">
    <w:name w:val="WW8Num17z7"/>
    <w:uiPriority w:val="99"/>
    <w:qFormat/>
    <w:rsid w:val="00313612"/>
  </w:style>
  <w:style w:type="character" w:customStyle="1" w:styleId="WW8Num17z8">
    <w:name w:val="WW8Num17z8"/>
    <w:uiPriority w:val="99"/>
    <w:qFormat/>
    <w:rsid w:val="00313612"/>
  </w:style>
  <w:style w:type="character" w:customStyle="1" w:styleId="WW8Num20z0">
    <w:name w:val="WW8Num20z0"/>
    <w:uiPriority w:val="99"/>
    <w:qFormat/>
    <w:rsid w:val="00313612"/>
  </w:style>
  <w:style w:type="character" w:customStyle="1" w:styleId="WW8Num21z0">
    <w:name w:val="WW8Num21z0"/>
    <w:uiPriority w:val="99"/>
    <w:qFormat/>
    <w:rsid w:val="00313612"/>
  </w:style>
  <w:style w:type="character" w:customStyle="1" w:styleId="WW8Num21z1">
    <w:name w:val="WW8Num21z1"/>
    <w:uiPriority w:val="99"/>
    <w:qFormat/>
    <w:rsid w:val="00313612"/>
  </w:style>
  <w:style w:type="character" w:customStyle="1" w:styleId="WW8Num21z2">
    <w:name w:val="WW8Num21z2"/>
    <w:uiPriority w:val="99"/>
    <w:qFormat/>
    <w:rsid w:val="00313612"/>
  </w:style>
  <w:style w:type="character" w:customStyle="1" w:styleId="WW8Num21z3">
    <w:name w:val="WW8Num21z3"/>
    <w:uiPriority w:val="99"/>
    <w:qFormat/>
    <w:rsid w:val="00313612"/>
  </w:style>
  <w:style w:type="character" w:customStyle="1" w:styleId="WW8Num21z4">
    <w:name w:val="WW8Num21z4"/>
    <w:uiPriority w:val="99"/>
    <w:qFormat/>
    <w:rsid w:val="00313612"/>
  </w:style>
  <w:style w:type="character" w:customStyle="1" w:styleId="WW8Num21z5">
    <w:name w:val="WW8Num21z5"/>
    <w:uiPriority w:val="99"/>
    <w:qFormat/>
    <w:rsid w:val="00313612"/>
  </w:style>
  <w:style w:type="character" w:customStyle="1" w:styleId="WW8Num21z6">
    <w:name w:val="WW8Num21z6"/>
    <w:uiPriority w:val="99"/>
    <w:qFormat/>
    <w:rsid w:val="00313612"/>
  </w:style>
  <w:style w:type="character" w:customStyle="1" w:styleId="WW8Num21z7">
    <w:name w:val="WW8Num21z7"/>
    <w:uiPriority w:val="99"/>
    <w:qFormat/>
    <w:rsid w:val="00313612"/>
  </w:style>
  <w:style w:type="character" w:customStyle="1" w:styleId="WW8Num21z8">
    <w:name w:val="WW8Num21z8"/>
    <w:uiPriority w:val="99"/>
    <w:qFormat/>
    <w:rsid w:val="00313612"/>
  </w:style>
  <w:style w:type="character" w:customStyle="1" w:styleId="WW8Num22z0">
    <w:name w:val="WW8Num22z0"/>
    <w:uiPriority w:val="99"/>
    <w:qFormat/>
    <w:rsid w:val="00313612"/>
    <w:rPr>
      <w:rFonts w:ascii="Symbol" w:hAnsi="Symbol"/>
    </w:rPr>
  </w:style>
  <w:style w:type="character" w:customStyle="1" w:styleId="WW8Num22z1">
    <w:name w:val="WW8Num22z1"/>
    <w:uiPriority w:val="99"/>
    <w:qFormat/>
    <w:rsid w:val="00313612"/>
    <w:rPr>
      <w:rFonts w:ascii="Courier New" w:hAnsi="Courier New"/>
    </w:rPr>
  </w:style>
  <w:style w:type="character" w:customStyle="1" w:styleId="WW8Num22z2">
    <w:name w:val="WW8Num22z2"/>
    <w:uiPriority w:val="99"/>
    <w:qFormat/>
    <w:rsid w:val="00313612"/>
    <w:rPr>
      <w:rFonts w:ascii="Wingdings" w:hAnsi="Wingdings"/>
    </w:rPr>
  </w:style>
  <w:style w:type="character" w:customStyle="1" w:styleId="WW8Num23z0">
    <w:name w:val="WW8Num23z0"/>
    <w:uiPriority w:val="99"/>
    <w:qFormat/>
    <w:rsid w:val="00313612"/>
  </w:style>
  <w:style w:type="character" w:customStyle="1" w:styleId="WW8Num23z1">
    <w:name w:val="WW8Num23z1"/>
    <w:uiPriority w:val="99"/>
    <w:qFormat/>
    <w:rsid w:val="00313612"/>
  </w:style>
  <w:style w:type="character" w:customStyle="1" w:styleId="WW8Num23z2">
    <w:name w:val="WW8Num23z2"/>
    <w:uiPriority w:val="99"/>
    <w:qFormat/>
    <w:rsid w:val="00313612"/>
  </w:style>
  <w:style w:type="character" w:customStyle="1" w:styleId="WW8Num23z3">
    <w:name w:val="WW8Num23z3"/>
    <w:uiPriority w:val="99"/>
    <w:qFormat/>
    <w:rsid w:val="00313612"/>
  </w:style>
  <w:style w:type="character" w:customStyle="1" w:styleId="WW8Num23z4">
    <w:name w:val="WW8Num23z4"/>
    <w:uiPriority w:val="99"/>
    <w:qFormat/>
    <w:rsid w:val="00313612"/>
  </w:style>
  <w:style w:type="character" w:customStyle="1" w:styleId="WW8Num23z5">
    <w:name w:val="WW8Num23z5"/>
    <w:uiPriority w:val="99"/>
    <w:qFormat/>
    <w:rsid w:val="00313612"/>
  </w:style>
  <w:style w:type="character" w:customStyle="1" w:styleId="WW8Num23z6">
    <w:name w:val="WW8Num23z6"/>
    <w:uiPriority w:val="99"/>
    <w:qFormat/>
    <w:rsid w:val="00313612"/>
  </w:style>
  <w:style w:type="character" w:customStyle="1" w:styleId="WW8Num23z7">
    <w:name w:val="WW8Num23z7"/>
    <w:uiPriority w:val="99"/>
    <w:qFormat/>
    <w:rsid w:val="00313612"/>
  </w:style>
  <w:style w:type="character" w:customStyle="1" w:styleId="WW8Num23z8">
    <w:name w:val="WW8Num23z8"/>
    <w:uiPriority w:val="99"/>
    <w:qFormat/>
    <w:rsid w:val="00313612"/>
  </w:style>
  <w:style w:type="character" w:customStyle="1" w:styleId="WW8Num24z0">
    <w:name w:val="WW8Num24z0"/>
    <w:uiPriority w:val="99"/>
    <w:qFormat/>
    <w:rsid w:val="00313612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313612"/>
    <w:rPr>
      <w:rFonts w:ascii="Courier New" w:hAnsi="Courier New"/>
    </w:rPr>
  </w:style>
  <w:style w:type="character" w:customStyle="1" w:styleId="WW8Num24z2">
    <w:name w:val="WW8Num24z2"/>
    <w:uiPriority w:val="99"/>
    <w:qFormat/>
    <w:rsid w:val="00313612"/>
    <w:rPr>
      <w:rFonts w:ascii="Wingdings" w:hAnsi="Wingdings"/>
    </w:rPr>
  </w:style>
  <w:style w:type="character" w:customStyle="1" w:styleId="WW8Num24z3">
    <w:name w:val="WW8Num24z3"/>
    <w:uiPriority w:val="99"/>
    <w:qFormat/>
    <w:rsid w:val="00313612"/>
    <w:rPr>
      <w:rFonts w:ascii="Symbol" w:hAnsi="Symbol"/>
    </w:rPr>
  </w:style>
  <w:style w:type="character" w:customStyle="1" w:styleId="WW8Num25z0">
    <w:name w:val="WW8Num25z0"/>
    <w:uiPriority w:val="99"/>
    <w:qFormat/>
    <w:rsid w:val="00313612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313612"/>
    <w:rPr>
      <w:rFonts w:ascii="Courier New" w:hAnsi="Courier New"/>
    </w:rPr>
  </w:style>
  <w:style w:type="character" w:customStyle="1" w:styleId="WW8Num25z2">
    <w:name w:val="WW8Num25z2"/>
    <w:uiPriority w:val="99"/>
    <w:qFormat/>
    <w:rsid w:val="00313612"/>
    <w:rPr>
      <w:rFonts w:ascii="Wingdings" w:hAnsi="Wingdings"/>
    </w:rPr>
  </w:style>
  <w:style w:type="character" w:customStyle="1" w:styleId="WW8Num25z3">
    <w:name w:val="WW8Num25z3"/>
    <w:uiPriority w:val="99"/>
    <w:qFormat/>
    <w:rsid w:val="00313612"/>
    <w:rPr>
      <w:rFonts w:ascii="Symbol" w:hAnsi="Symbol"/>
    </w:rPr>
  </w:style>
  <w:style w:type="character" w:customStyle="1" w:styleId="WW8Num26z0">
    <w:name w:val="WW8Num26z0"/>
    <w:uiPriority w:val="99"/>
    <w:qFormat/>
    <w:rsid w:val="00313612"/>
    <w:rPr>
      <w:rFonts w:ascii="Symbol" w:hAnsi="Symbol"/>
    </w:rPr>
  </w:style>
  <w:style w:type="character" w:customStyle="1" w:styleId="WW8Num26z1">
    <w:name w:val="WW8Num26z1"/>
    <w:uiPriority w:val="99"/>
    <w:qFormat/>
    <w:rsid w:val="00313612"/>
    <w:rPr>
      <w:rFonts w:ascii="Courier New" w:hAnsi="Courier New"/>
    </w:rPr>
  </w:style>
  <w:style w:type="character" w:customStyle="1" w:styleId="WW8Num26z2">
    <w:name w:val="WW8Num26z2"/>
    <w:uiPriority w:val="99"/>
    <w:qFormat/>
    <w:rsid w:val="00313612"/>
    <w:rPr>
      <w:rFonts w:ascii="Wingdings" w:hAnsi="Wingdings"/>
    </w:rPr>
  </w:style>
  <w:style w:type="character" w:customStyle="1" w:styleId="WW8Num27z0">
    <w:name w:val="WW8Num27z0"/>
    <w:uiPriority w:val="99"/>
    <w:qFormat/>
    <w:rsid w:val="00313612"/>
  </w:style>
  <w:style w:type="character" w:customStyle="1" w:styleId="WW8Num27z1">
    <w:name w:val="WW8Num27z1"/>
    <w:uiPriority w:val="99"/>
    <w:qFormat/>
    <w:rsid w:val="00313612"/>
  </w:style>
  <w:style w:type="character" w:customStyle="1" w:styleId="WW8Num27z2">
    <w:name w:val="WW8Num27z2"/>
    <w:uiPriority w:val="99"/>
    <w:qFormat/>
    <w:rsid w:val="00313612"/>
  </w:style>
  <w:style w:type="character" w:customStyle="1" w:styleId="WW8Num27z3">
    <w:name w:val="WW8Num27z3"/>
    <w:uiPriority w:val="99"/>
    <w:qFormat/>
    <w:rsid w:val="00313612"/>
  </w:style>
  <w:style w:type="character" w:customStyle="1" w:styleId="WW8Num27z4">
    <w:name w:val="WW8Num27z4"/>
    <w:uiPriority w:val="99"/>
    <w:qFormat/>
    <w:rsid w:val="00313612"/>
  </w:style>
  <w:style w:type="character" w:customStyle="1" w:styleId="WW8Num27z5">
    <w:name w:val="WW8Num27z5"/>
    <w:uiPriority w:val="99"/>
    <w:qFormat/>
    <w:rsid w:val="00313612"/>
  </w:style>
  <w:style w:type="character" w:customStyle="1" w:styleId="WW8Num27z6">
    <w:name w:val="WW8Num27z6"/>
    <w:uiPriority w:val="99"/>
    <w:qFormat/>
    <w:rsid w:val="00313612"/>
  </w:style>
  <w:style w:type="character" w:customStyle="1" w:styleId="WW8Num27z7">
    <w:name w:val="WW8Num27z7"/>
    <w:uiPriority w:val="99"/>
    <w:qFormat/>
    <w:rsid w:val="00313612"/>
  </w:style>
  <w:style w:type="character" w:customStyle="1" w:styleId="WW8Num27z8">
    <w:name w:val="WW8Num27z8"/>
    <w:uiPriority w:val="99"/>
    <w:qFormat/>
    <w:rsid w:val="00313612"/>
  </w:style>
  <w:style w:type="character" w:customStyle="1" w:styleId="WW8Num28z0">
    <w:name w:val="WW8Num28z0"/>
    <w:uiPriority w:val="99"/>
    <w:qFormat/>
    <w:rsid w:val="00313612"/>
  </w:style>
  <w:style w:type="character" w:customStyle="1" w:styleId="WW8Num28z1">
    <w:name w:val="WW8Num28z1"/>
    <w:uiPriority w:val="99"/>
    <w:qFormat/>
    <w:rsid w:val="00313612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313612"/>
  </w:style>
  <w:style w:type="character" w:customStyle="1" w:styleId="WW8Num28z3">
    <w:name w:val="WW8Num28z3"/>
    <w:uiPriority w:val="99"/>
    <w:qFormat/>
    <w:rsid w:val="00313612"/>
  </w:style>
  <w:style w:type="character" w:customStyle="1" w:styleId="WW8Num28z4">
    <w:name w:val="WW8Num28z4"/>
    <w:uiPriority w:val="99"/>
    <w:qFormat/>
    <w:rsid w:val="00313612"/>
  </w:style>
  <w:style w:type="character" w:customStyle="1" w:styleId="WW8Num28z5">
    <w:name w:val="WW8Num28z5"/>
    <w:uiPriority w:val="99"/>
    <w:qFormat/>
    <w:rsid w:val="00313612"/>
  </w:style>
  <w:style w:type="character" w:customStyle="1" w:styleId="WW8Num28z6">
    <w:name w:val="WW8Num28z6"/>
    <w:uiPriority w:val="99"/>
    <w:qFormat/>
    <w:rsid w:val="00313612"/>
  </w:style>
  <w:style w:type="character" w:customStyle="1" w:styleId="WW8Num28z7">
    <w:name w:val="WW8Num28z7"/>
    <w:uiPriority w:val="99"/>
    <w:qFormat/>
    <w:rsid w:val="00313612"/>
  </w:style>
  <w:style w:type="character" w:customStyle="1" w:styleId="WW8Num28z8">
    <w:name w:val="WW8Num28z8"/>
    <w:uiPriority w:val="99"/>
    <w:qFormat/>
    <w:rsid w:val="00313612"/>
  </w:style>
  <w:style w:type="character" w:customStyle="1" w:styleId="WW8Num29z0">
    <w:name w:val="WW8Num29z0"/>
    <w:uiPriority w:val="99"/>
    <w:qFormat/>
    <w:rsid w:val="00313612"/>
  </w:style>
  <w:style w:type="character" w:customStyle="1" w:styleId="WW8Num29z1">
    <w:name w:val="WW8Num29z1"/>
    <w:uiPriority w:val="99"/>
    <w:qFormat/>
    <w:rsid w:val="00313612"/>
  </w:style>
  <w:style w:type="character" w:customStyle="1" w:styleId="WW8Num29z2">
    <w:name w:val="WW8Num29z2"/>
    <w:uiPriority w:val="99"/>
    <w:qFormat/>
    <w:rsid w:val="00313612"/>
  </w:style>
  <w:style w:type="character" w:customStyle="1" w:styleId="WW8Num29z3">
    <w:name w:val="WW8Num29z3"/>
    <w:uiPriority w:val="99"/>
    <w:qFormat/>
    <w:rsid w:val="00313612"/>
  </w:style>
  <w:style w:type="character" w:customStyle="1" w:styleId="WW8Num29z4">
    <w:name w:val="WW8Num29z4"/>
    <w:uiPriority w:val="99"/>
    <w:qFormat/>
    <w:rsid w:val="00313612"/>
  </w:style>
  <w:style w:type="character" w:customStyle="1" w:styleId="WW8Num29z5">
    <w:name w:val="WW8Num29z5"/>
    <w:uiPriority w:val="99"/>
    <w:qFormat/>
    <w:rsid w:val="00313612"/>
  </w:style>
  <w:style w:type="character" w:customStyle="1" w:styleId="WW8Num29z6">
    <w:name w:val="WW8Num29z6"/>
    <w:uiPriority w:val="99"/>
    <w:qFormat/>
    <w:rsid w:val="00313612"/>
  </w:style>
  <w:style w:type="character" w:customStyle="1" w:styleId="WW8Num29z7">
    <w:name w:val="WW8Num29z7"/>
    <w:uiPriority w:val="99"/>
    <w:qFormat/>
    <w:rsid w:val="00313612"/>
  </w:style>
  <w:style w:type="character" w:customStyle="1" w:styleId="WW8Num29z8">
    <w:name w:val="WW8Num29z8"/>
    <w:uiPriority w:val="99"/>
    <w:qFormat/>
    <w:rsid w:val="00313612"/>
  </w:style>
  <w:style w:type="character" w:customStyle="1" w:styleId="WW8Num30z0">
    <w:name w:val="WW8Num30z0"/>
    <w:uiPriority w:val="99"/>
    <w:qFormat/>
    <w:rsid w:val="00313612"/>
    <w:rPr>
      <w:rFonts w:ascii="Wingdings" w:hAnsi="Wingdings"/>
    </w:rPr>
  </w:style>
  <w:style w:type="character" w:customStyle="1" w:styleId="WW8Num30z1">
    <w:name w:val="WW8Num30z1"/>
    <w:uiPriority w:val="99"/>
    <w:qFormat/>
    <w:rsid w:val="00313612"/>
    <w:rPr>
      <w:rFonts w:ascii="Courier New" w:hAnsi="Courier New"/>
    </w:rPr>
  </w:style>
  <w:style w:type="character" w:customStyle="1" w:styleId="WW8Num30z3">
    <w:name w:val="WW8Num30z3"/>
    <w:uiPriority w:val="99"/>
    <w:qFormat/>
    <w:rsid w:val="00313612"/>
    <w:rPr>
      <w:rFonts w:ascii="Symbol" w:hAnsi="Symbol"/>
    </w:rPr>
  </w:style>
  <w:style w:type="character" w:customStyle="1" w:styleId="WW8Num31z0">
    <w:name w:val="WW8Num31z0"/>
    <w:uiPriority w:val="99"/>
    <w:qFormat/>
    <w:rsid w:val="00313612"/>
    <w:rPr>
      <w:rFonts w:ascii="Wingdings" w:hAnsi="Wingdings"/>
    </w:rPr>
  </w:style>
  <w:style w:type="character" w:customStyle="1" w:styleId="WW8Num31z1">
    <w:name w:val="WW8Num31z1"/>
    <w:uiPriority w:val="99"/>
    <w:qFormat/>
    <w:rsid w:val="00313612"/>
    <w:rPr>
      <w:rFonts w:ascii="Courier New" w:hAnsi="Courier New"/>
    </w:rPr>
  </w:style>
  <w:style w:type="character" w:customStyle="1" w:styleId="WW8Num31z3">
    <w:name w:val="WW8Num31z3"/>
    <w:uiPriority w:val="99"/>
    <w:qFormat/>
    <w:rsid w:val="00313612"/>
    <w:rPr>
      <w:rFonts w:ascii="Symbol" w:hAnsi="Symbol"/>
    </w:rPr>
  </w:style>
  <w:style w:type="character" w:customStyle="1" w:styleId="WW8Num32z0">
    <w:name w:val="WW8Num32z0"/>
    <w:uiPriority w:val="99"/>
    <w:qFormat/>
    <w:rsid w:val="00313612"/>
  </w:style>
  <w:style w:type="character" w:customStyle="1" w:styleId="WW8Num32z1">
    <w:name w:val="WW8Num32z1"/>
    <w:uiPriority w:val="99"/>
    <w:qFormat/>
    <w:rsid w:val="00313612"/>
    <w:rPr>
      <w:rFonts w:ascii="Courier New" w:hAnsi="Courier New"/>
    </w:rPr>
  </w:style>
  <w:style w:type="character" w:customStyle="1" w:styleId="WW8Num32z2">
    <w:name w:val="WW8Num32z2"/>
    <w:uiPriority w:val="99"/>
    <w:qFormat/>
    <w:rsid w:val="00313612"/>
    <w:rPr>
      <w:rFonts w:ascii="Wingdings" w:hAnsi="Wingdings"/>
    </w:rPr>
  </w:style>
  <w:style w:type="character" w:customStyle="1" w:styleId="WW8Num32z3">
    <w:name w:val="WW8Num32z3"/>
    <w:uiPriority w:val="99"/>
    <w:qFormat/>
    <w:rsid w:val="00313612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313612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313612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313612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31361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313612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313612"/>
    <w:rPr>
      <w:rFonts w:cs="Times New Roman"/>
    </w:rPr>
  </w:style>
  <w:style w:type="character" w:customStyle="1" w:styleId="WW8Num2z3">
    <w:name w:val="WW8Num2z3"/>
    <w:uiPriority w:val="99"/>
    <w:qFormat/>
    <w:rsid w:val="00313612"/>
  </w:style>
  <w:style w:type="character" w:customStyle="1" w:styleId="WW8Num2z4">
    <w:name w:val="WW8Num2z4"/>
    <w:uiPriority w:val="99"/>
    <w:qFormat/>
    <w:rsid w:val="00313612"/>
  </w:style>
  <w:style w:type="character" w:customStyle="1" w:styleId="WW8Num2z5">
    <w:name w:val="WW8Num2z5"/>
    <w:uiPriority w:val="99"/>
    <w:qFormat/>
    <w:rsid w:val="00313612"/>
  </w:style>
  <w:style w:type="character" w:customStyle="1" w:styleId="WW8Num2z6">
    <w:name w:val="WW8Num2z6"/>
    <w:uiPriority w:val="99"/>
    <w:qFormat/>
    <w:rsid w:val="00313612"/>
  </w:style>
  <w:style w:type="character" w:customStyle="1" w:styleId="WW8Num2z7">
    <w:name w:val="WW8Num2z7"/>
    <w:uiPriority w:val="99"/>
    <w:qFormat/>
    <w:rsid w:val="00313612"/>
  </w:style>
  <w:style w:type="character" w:customStyle="1" w:styleId="WW8Num2z8">
    <w:name w:val="WW8Num2z8"/>
    <w:uiPriority w:val="99"/>
    <w:qFormat/>
    <w:rsid w:val="00313612"/>
  </w:style>
  <w:style w:type="character" w:customStyle="1" w:styleId="WW8Num3z4">
    <w:name w:val="WW8Num3z4"/>
    <w:uiPriority w:val="99"/>
    <w:qFormat/>
    <w:rsid w:val="00313612"/>
  </w:style>
  <w:style w:type="character" w:customStyle="1" w:styleId="WW8Num3z5">
    <w:name w:val="WW8Num3z5"/>
    <w:uiPriority w:val="99"/>
    <w:qFormat/>
    <w:rsid w:val="00313612"/>
  </w:style>
  <w:style w:type="character" w:customStyle="1" w:styleId="WW8Num3z6">
    <w:name w:val="WW8Num3z6"/>
    <w:uiPriority w:val="99"/>
    <w:qFormat/>
    <w:rsid w:val="00313612"/>
  </w:style>
  <w:style w:type="character" w:customStyle="1" w:styleId="WW8Num3z7">
    <w:name w:val="WW8Num3z7"/>
    <w:uiPriority w:val="99"/>
    <w:qFormat/>
    <w:rsid w:val="00313612"/>
  </w:style>
  <w:style w:type="character" w:customStyle="1" w:styleId="WW8Num3z8">
    <w:name w:val="WW8Num3z8"/>
    <w:uiPriority w:val="99"/>
    <w:qFormat/>
    <w:rsid w:val="00313612"/>
  </w:style>
  <w:style w:type="paragraph" w:customStyle="1" w:styleId="LO-Normal">
    <w:name w:val="LO-Normal"/>
    <w:uiPriority w:val="99"/>
    <w:qFormat/>
    <w:rsid w:val="00313612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313612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313612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313612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313612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313612"/>
    <w:rPr>
      <w:color w:val="666666"/>
    </w:rPr>
  </w:style>
  <w:style w:type="character" w:customStyle="1" w:styleId="FontStyle95">
    <w:name w:val="Font Style95"/>
    <w:uiPriority w:val="99"/>
    <w:qFormat/>
    <w:rsid w:val="00313612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313612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313612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313612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313612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313612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31361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313612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31361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31361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313612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313612"/>
    <w:rPr>
      <w:rFonts w:cs="Times New Roman"/>
    </w:rPr>
  </w:style>
  <w:style w:type="paragraph" w:customStyle="1" w:styleId="biblio">
    <w:name w:val="biblio"/>
    <w:basedOn w:val="a2"/>
    <w:uiPriority w:val="99"/>
    <w:qFormat/>
    <w:rsid w:val="00313612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31361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313612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313612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31361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313612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313612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313612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313612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313612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313612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313612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313612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313612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313612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313612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313612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313612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313612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313612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313612"/>
  </w:style>
  <w:style w:type="character" w:customStyle="1" w:styleId="texttext1">
    <w:name w:val="texttext1"/>
    <w:uiPriority w:val="99"/>
    <w:qFormat/>
    <w:rsid w:val="00313612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313612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313612"/>
    <w:rPr>
      <w:rFonts w:ascii="Times New Roman" w:hAnsi="Times New Roman"/>
    </w:rPr>
  </w:style>
  <w:style w:type="character" w:customStyle="1" w:styleId="textbf">
    <w:name w:val="textbf"/>
    <w:uiPriority w:val="99"/>
    <w:qFormat/>
    <w:rsid w:val="00313612"/>
  </w:style>
  <w:style w:type="character" w:customStyle="1" w:styleId="textit">
    <w:name w:val="textit"/>
    <w:uiPriority w:val="99"/>
    <w:qFormat/>
    <w:rsid w:val="00313612"/>
  </w:style>
  <w:style w:type="character" w:customStyle="1" w:styleId="textdoc1">
    <w:name w:val="textdoc1"/>
    <w:uiPriority w:val="99"/>
    <w:qFormat/>
    <w:rsid w:val="00313612"/>
  </w:style>
  <w:style w:type="paragraph" w:customStyle="1" w:styleId="textdoc">
    <w:name w:val="textdoc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313612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313612"/>
  </w:style>
  <w:style w:type="paragraph" w:customStyle="1" w:styleId="normalrus">
    <w:name w:val="normalrus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313612"/>
  </w:style>
  <w:style w:type="character" w:customStyle="1" w:styleId="num0">
    <w:name w:val="num0"/>
    <w:uiPriority w:val="99"/>
    <w:qFormat/>
    <w:rsid w:val="00313612"/>
  </w:style>
  <w:style w:type="paragraph" w:customStyle="1" w:styleId="Style27">
    <w:name w:val="Style27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313612"/>
  </w:style>
  <w:style w:type="character" w:customStyle="1" w:styleId="style80">
    <w:name w:val="style8"/>
    <w:uiPriority w:val="99"/>
    <w:qFormat/>
    <w:rsid w:val="00313612"/>
  </w:style>
  <w:style w:type="paragraph" w:customStyle="1" w:styleId="ptx2">
    <w:name w:val="ptx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313612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313612"/>
    <w:rPr>
      <w:b/>
    </w:rPr>
  </w:style>
  <w:style w:type="character" w:customStyle="1" w:styleId="ListLabel1">
    <w:name w:val="ListLabel 1"/>
    <w:uiPriority w:val="99"/>
    <w:qFormat/>
    <w:rsid w:val="00313612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313612"/>
  </w:style>
  <w:style w:type="character" w:customStyle="1" w:styleId="ListLabel3">
    <w:name w:val="ListLabel 3"/>
    <w:uiPriority w:val="99"/>
    <w:qFormat/>
    <w:rsid w:val="00313612"/>
    <w:rPr>
      <w:b/>
    </w:rPr>
  </w:style>
  <w:style w:type="character" w:customStyle="1" w:styleId="ListLabel4">
    <w:name w:val="ListLabel 4"/>
    <w:uiPriority w:val="99"/>
    <w:qFormat/>
    <w:rsid w:val="00313612"/>
  </w:style>
  <w:style w:type="character" w:customStyle="1" w:styleId="ListLabel5">
    <w:name w:val="ListLabel 5"/>
    <w:uiPriority w:val="99"/>
    <w:qFormat/>
    <w:rsid w:val="00313612"/>
    <w:rPr>
      <w:color w:val="00000A"/>
    </w:rPr>
  </w:style>
  <w:style w:type="character" w:customStyle="1" w:styleId="ListLabel6">
    <w:name w:val="ListLabel 6"/>
    <w:uiPriority w:val="99"/>
    <w:qFormat/>
    <w:rsid w:val="00313612"/>
    <w:rPr>
      <w:sz w:val="20"/>
    </w:rPr>
  </w:style>
  <w:style w:type="character" w:customStyle="1" w:styleId="2ff9">
    <w:name w:val="Название Знак2"/>
    <w:uiPriority w:val="99"/>
    <w:qFormat/>
    <w:locked/>
    <w:rsid w:val="00313612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313612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313612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313612"/>
    <w:rPr>
      <w:sz w:val="24"/>
    </w:rPr>
  </w:style>
  <w:style w:type="character" w:customStyle="1" w:styleId="2ffc">
    <w:name w:val="Текст выноски Знак2"/>
    <w:uiPriority w:val="99"/>
    <w:qFormat/>
    <w:locked/>
    <w:rsid w:val="00313612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313612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313612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313612"/>
  </w:style>
  <w:style w:type="character" w:customStyle="1" w:styleId="ft1846">
    <w:name w:val="ft1846"/>
    <w:uiPriority w:val="99"/>
    <w:qFormat/>
    <w:rsid w:val="00313612"/>
  </w:style>
  <w:style w:type="character" w:customStyle="1" w:styleId="ft1850">
    <w:name w:val="ft1850"/>
    <w:uiPriority w:val="99"/>
    <w:qFormat/>
    <w:rsid w:val="00313612"/>
  </w:style>
  <w:style w:type="character" w:customStyle="1" w:styleId="ft1994">
    <w:name w:val="ft1994"/>
    <w:uiPriority w:val="99"/>
    <w:qFormat/>
    <w:rsid w:val="00313612"/>
  </w:style>
  <w:style w:type="character" w:customStyle="1" w:styleId="ft2006">
    <w:name w:val="ft2006"/>
    <w:uiPriority w:val="99"/>
    <w:qFormat/>
    <w:rsid w:val="00313612"/>
  </w:style>
  <w:style w:type="character" w:customStyle="1" w:styleId="ft2181">
    <w:name w:val="ft2181"/>
    <w:uiPriority w:val="99"/>
    <w:qFormat/>
    <w:rsid w:val="00313612"/>
  </w:style>
  <w:style w:type="character" w:customStyle="1" w:styleId="ft2193">
    <w:name w:val="ft2193"/>
    <w:uiPriority w:val="99"/>
    <w:qFormat/>
    <w:rsid w:val="00313612"/>
  </w:style>
  <w:style w:type="character" w:customStyle="1" w:styleId="ft2205">
    <w:name w:val="ft2205"/>
    <w:uiPriority w:val="99"/>
    <w:qFormat/>
    <w:rsid w:val="00313612"/>
  </w:style>
  <w:style w:type="character" w:customStyle="1" w:styleId="ft2213">
    <w:name w:val="ft2213"/>
    <w:uiPriority w:val="99"/>
    <w:qFormat/>
    <w:rsid w:val="00313612"/>
  </w:style>
  <w:style w:type="character" w:customStyle="1" w:styleId="editsection">
    <w:name w:val="editsection"/>
    <w:uiPriority w:val="99"/>
    <w:qFormat/>
    <w:rsid w:val="00313612"/>
  </w:style>
  <w:style w:type="paragraph" w:customStyle="1" w:styleId="-10-11">
    <w:name w:val="А-10-11"/>
    <w:basedOn w:val="a2"/>
    <w:uiPriority w:val="99"/>
    <w:qFormat/>
    <w:rsid w:val="00313612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313612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313612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31361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313612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313612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313612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313612"/>
  </w:style>
  <w:style w:type="character" w:customStyle="1" w:styleId="1113">
    <w:name w:val="Сильное выделение111"/>
    <w:uiPriority w:val="99"/>
    <w:qFormat/>
    <w:rsid w:val="00313612"/>
    <w:rPr>
      <w:b/>
    </w:rPr>
  </w:style>
  <w:style w:type="paragraph" w:customStyle="1" w:styleId="HTML1a">
    <w:name w:val="Стандартный HTML1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313612"/>
  </w:style>
  <w:style w:type="character" w:customStyle="1" w:styleId="reference-text">
    <w:name w:val="reference-text"/>
    <w:uiPriority w:val="99"/>
    <w:qFormat/>
    <w:rsid w:val="00313612"/>
  </w:style>
  <w:style w:type="paragraph" w:customStyle="1" w:styleId="snip1">
    <w:name w:val="snip1"/>
    <w:basedOn w:val="a2"/>
    <w:uiPriority w:val="99"/>
    <w:qFormat/>
    <w:rsid w:val="00313612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313612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31361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31361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313612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313612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313612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313612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313612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313612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313612"/>
    <w:rPr>
      <w:b/>
      <w:sz w:val="28"/>
    </w:rPr>
  </w:style>
  <w:style w:type="character" w:customStyle="1" w:styleId="4120">
    <w:name w:val="Знак Знак412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313612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313612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313612"/>
    <w:rPr>
      <w:sz w:val="24"/>
    </w:rPr>
  </w:style>
  <w:style w:type="character" w:customStyle="1" w:styleId="5120">
    <w:name w:val="Знак Знак512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313612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313612"/>
    <w:rPr>
      <w:sz w:val="16"/>
    </w:rPr>
  </w:style>
  <w:style w:type="character" w:customStyle="1" w:styleId="502">
    <w:name w:val="Знак Знак502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313612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313612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313612"/>
    <w:rPr>
      <w:sz w:val="24"/>
      <w:lang w:val="ru-RU" w:eastAsia="ru-RU"/>
    </w:rPr>
  </w:style>
  <w:style w:type="character" w:customStyle="1" w:styleId="5210">
    <w:name w:val="Знак5 Знак21"/>
    <w:uiPriority w:val="99"/>
    <w:rsid w:val="00313612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313612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313612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313612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313612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313612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313612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313612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313612"/>
    <w:rPr>
      <w:b/>
      <w:sz w:val="28"/>
    </w:rPr>
  </w:style>
  <w:style w:type="character" w:customStyle="1" w:styleId="4130">
    <w:name w:val="Знак Знак413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313612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313612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313612"/>
    <w:rPr>
      <w:sz w:val="24"/>
    </w:rPr>
  </w:style>
  <w:style w:type="character" w:customStyle="1" w:styleId="513">
    <w:name w:val="Знак Знак513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313612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313612"/>
    <w:rPr>
      <w:sz w:val="16"/>
    </w:rPr>
  </w:style>
  <w:style w:type="character" w:customStyle="1" w:styleId="503">
    <w:name w:val="Знак Знак503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313612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313612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313612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313612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313612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313612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313612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313612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313612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313612"/>
    <w:rPr>
      <w:b/>
      <w:sz w:val="28"/>
    </w:rPr>
  </w:style>
  <w:style w:type="character" w:customStyle="1" w:styleId="4140">
    <w:name w:val="Знак Знак414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313612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313612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313612"/>
    <w:rPr>
      <w:sz w:val="24"/>
    </w:rPr>
  </w:style>
  <w:style w:type="character" w:customStyle="1" w:styleId="514">
    <w:name w:val="Знак Знак514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313612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313612"/>
    <w:rPr>
      <w:sz w:val="16"/>
    </w:rPr>
  </w:style>
  <w:style w:type="character" w:customStyle="1" w:styleId="504">
    <w:name w:val="Знак Знак504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313612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313612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313612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313612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313612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313612"/>
    <w:rPr>
      <w:sz w:val="24"/>
    </w:rPr>
  </w:style>
  <w:style w:type="character" w:customStyle="1" w:styleId="77">
    <w:name w:val="Знак Знак77"/>
    <w:uiPriority w:val="99"/>
    <w:qFormat/>
    <w:rsid w:val="00313612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313612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313612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313612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313612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313612"/>
    <w:rPr>
      <w:b/>
      <w:sz w:val="28"/>
    </w:rPr>
  </w:style>
  <w:style w:type="character" w:customStyle="1" w:styleId="415">
    <w:name w:val="Знак Знак415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313612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313612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313612"/>
    <w:rPr>
      <w:sz w:val="24"/>
    </w:rPr>
  </w:style>
  <w:style w:type="character" w:customStyle="1" w:styleId="515">
    <w:name w:val="Знак Знак515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313612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313612"/>
    <w:rPr>
      <w:sz w:val="16"/>
    </w:rPr>
  </w:style>
  <w:style w:type="character" w:customStyle="1" w:styleId="505">
    <w:name w:val="Знак Знак505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313612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313612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313612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313612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313612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313612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313612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313612"/>
    <w:rPr>
      <w:sz w:val="24"/>
    </w:rPr>
  </w:style>
  <w:style w:type="character" w:customStyle="1" w:styleId="780">
    <w:name w:val="Знак Знак78"/>
    <w:uiPriority w:val="99"/>
    <w:qFormat/>
    <w:rsid w:val="00313612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313612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313612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313612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313612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313612"/>
    <w:rPr>
      <w:b/>
      <w:sz w:val="28"/>
    </w:rPr>
  </w:style>
  <w:style w:type="character" w:customStyle="1" w:styleId="416">
    <w:name w:val="Знак Знак416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313612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313612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313612"/>
    <w:rPr>
      <w:sz w:val="24"/>
    </w:rPr>
  </w:style>
  <w:style w:type="character" w:customStyle="1" w:styleId="516">
    <w:name w:val="Знак Знак516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313612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313612"/>
    <w:rPr>
      <w:sz w:val="16"/>
    </w:rPr>
  </w:style>
  <w:style w:type="character" w:customStyle="1" w:styleId="506">
    <w:name w:val="Знак Знак506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313612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313612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313612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313612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313612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313612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31361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313612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313612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31361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313612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313612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313612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31361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313612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31361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31361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31361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31361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313612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31361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31361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31361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31361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31361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31361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313612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313612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313612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313612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313612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313612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313612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313612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31361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313612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31361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313612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313612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313612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313612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313612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313612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31361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313612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313612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31361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31361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313612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313612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313612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31361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313612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313612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313612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313612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313612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313612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313612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313612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313612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313612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313612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313612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313612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313612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313612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313612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313612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313612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31361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313612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31361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31361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313612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31361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31361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313612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31361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31361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313612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31361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313612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313612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313612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31361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31361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313612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31361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313612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313612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31361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31361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31361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31361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31361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31361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31361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31361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31361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31361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31361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31361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31361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31361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313612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31361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31361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31361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31361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31361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313612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313612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313612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31361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313612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313612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313612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313612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313612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313612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313612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313612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313612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313612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313612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313612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313612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313612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313612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313612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313612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31361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313612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313612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313612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313612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313612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313612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313612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313612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313612"/>
    <w:rPr>
      <w:sz w:val="22"/>
    </w:rPr>
  </w:style>
  <w:style w:type="character" w:customStyle="1" w:styleId="useremail">
    <w:name w:val="useremail"/>
    <w:uiPriority w:val="99"/>
    <w:qFormat/>
    <w:rsid w:val="00313612"/>
    <w:rPr>
      <w:b/>
      <w:color w:val="555555"/>
    </w:rPr>
  </w:style>
  <w:style w:type="character" w:customStyle="1" w:styleId="sel1">
    <w:name w:val="sel1"/>
    <w:basedOn w:val="a3"/>
    <w:uiPriority w:val="99"/>
    <w:qFormat/>
    <w:rsid w:val="00313612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313612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313612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313612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313612"/>
    <w:rPr>
      <w:rFonts w:cs="Times New Roman"/>
    </w:rPr>
  </w:style>
  <w:style w:type="character" w:customStyle="1" w:styleId="at3">
    <w:name w:val="at3"/>
    <w:basedOn w:val="a3"/>
    <w:uiPriority w:val="99"/>
    <w:qFormat/>
    <w:rsid w:val="00313612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313612"/>
    <w:rPr>
      <w:rFonts w:cs="Times New Roman"/>
    </w:rPr>
  </w:style>
  <w:style w:type="character" w:customStyle="1" w:styleId="tooltipextranews">
    <w:name w:val="tooltip_extranews"/>
    <w:uiPriority w:val="99"/>
    <w:qFormat/>
    <w:rsid w:val="00313612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313612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313612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313612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313612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313612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313612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313612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313612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31361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313612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313612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313612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313612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313612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313612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313612"/>
  </w:style>
  <w:style w:type="character" w:customStyle="1" w:styleId="WW-Absatz-Standardschriftart">
    <w:name w:val="WW-Absatz-Standardschriftart"/>
    <w:uiPriority w:val="99"/>
    <w:qFormat/>
    <w:rsid w:val="00313612"/>
  </w:style>
  <w:style w:type="character" w:customStyle="1" w:styleId="FontStyle150">
    <w:name w:val="Font Style15"/>
    <w:basedOn w:val="1fff5"/>
    <w:uiPriority w:val="99"/>
    <w:qFormat/>
    <w:rsid w:val="00313612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313612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313612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313612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313612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313612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313612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313612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313612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313612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313612"/>
    <w:rPr>
      <w:rFonts w:cs="Times New Roman"/>
    </w:rPr>
  </w:style>
  <w:style w:type="character" w:customStyle="1" w:styleId="mr1">
    <w:name w:val="mr1"/>
    <w:basedOn w:val="a3"/>
    <w:uiPriority w:val="99"/>
    <w:qFormat/>
    <w:rsid w:val="00313612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313612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313612"/>
    <w:rPr>
      <w:rFonts w:cs="Times New Roman"/>
    </w:rPr>
  </w:style>
  <w:style w:type="character" w:customStyle="1" w:styleId="bod1">
    <w:name w:val="bod1"/>
    <w:basedOn w:val="a3"/>
    <w:uiPriority w:val="99"/>
    <w:qFormat/>
    <w:rsid w:val="00313612"/>
    <w:rPr>
      <w:rFonts w:cs="Times New Roman"/>
    </w:rPr>
  </w:style>
  <w:style w:type="paragraph" w:customStyle="1" w:styleId="911">
    <w:name w:val="Знак91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31361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313612"/>
  </w:style>
  <w:style w:type="character" w:customStyle="1" w:styleId="contextualspellingandgrammarerror">
    <w:name w:val="contextualspellingandgrammarerror"/>
    <w:uiPriority w:val="99"/>
    <w:qFormat/>
    <w:rsid w:val="00313612"/>
  </w:style>
  <w:style w:type="character" w:customStyle="1" w:styleId="normaltextrun1">
    <w:name w:val="normaltextrun1"/>
    <w:uiPriority w:val="99"/>
    <w:qFormat/>
    <w:rsid w:val="00313612"/>
  </w:style>
  <w:style w:type="character" w:customStyle="1" w:styleId="eop">
    <w:name w:val="eop"/>
    <w:uiPriority w:val="99"/>
    <w:qFormat/>
    <w:rsid w:val="00313612"/>
  </w:style>
  <w:style w:type="character" w:customStyle="1" w:styleId="NormalWebChar">
    <w:name w:val="Normal (Web) Char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313612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313612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313612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313612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313612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31361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313612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31361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313612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313612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313612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313612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313612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313612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313612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313612"/>
    <w:rPr>
      <w:b/>
      <w:sz w:val="28"/>
    </w:rPr>
  </w:style>
  <w:style w:type="character" w:customStyle="1" w:styleId="86">
    <w:name w:val="Знак Знак86"/>
    <w:uiPriority w:val="99"/>
    <w:rsid w:val="00313612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31361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313612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313612"/>
  </w:style>
  <w:style w:type="character" w:customStyle="1" w:styleId="2310">
    <w:name w:val="Знак Знак23 Знак1"/>
    <w:uiPriority w:val="99"/>
    <w:locked/>
    <w:rsid w:val="00313612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313612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313612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313612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313612"/>
    <w:rPr>
      <w:sz w:val="24"/>
    </w:rPr>
  </w:style>
  <w:style w:type="character" w:customStyle="1" w:styleId="518">
    <w:name w:val="Знак Знак518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313612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313612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31361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313612"/>
    <w:rPr>
      <w:sz w:val="16"/>
    </w:rPr>
  </w:style>
  <w:style w:type="character" w:customStyle="1" w:styleId="508">
    <w:name w:val="Знак Знак508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313612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313612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313612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31361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313612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31361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313612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313612"/>
    <w:rPr>
      <w:color w:val="808080"/>
    </w:rPr>
  </w:style>
  <w:style w:type="character" w:customStyle="1" w:styleId="552">
    <w:name w:val="Знак Знак552"/>
    <w:uiPriority w:val="99"/>
    <w:qFormat/>
    <w:locked/>
    <w:rsid w:val="00313612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31361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313612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313612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313612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313612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313612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313612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313612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31361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31361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31361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31361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31361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31361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313612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313612"/>
    <w:rPr>
      <w:b/>
      <w:sz w:val="28"/>
    </w:rPr>
  </w:style>
  <w:style w:type="character" w:customStyle="1" w:styleId="702">
    <w:name w:val="Знак Знак702"/>
    <w:uiPriority w:val="99"/>
    <w:qFormat/>
    <w:rsid w:val="00313612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313612"/>
    <w:rPr>
      <w:b/>
      <w:sz w:val="28"/>
    </w:rPr>
  </w:style>
  <w:style w:type="character" w:customStyle="1" w:styleId="682">
    <w:name w:val="Знак Знак682"/>
    <w:uiPriority w:val="99"/>
    <w:qFormat/>
    <w:rsid w:val="00313612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313612"/>
    <w:rPr>
      <w:b/>
    </w:rPr>
  </w:style>
  <w:style w:type="paragraph" w:customStyle="1" w:styleId="HTML21">
    <w:name w:val="Стандартный HTML2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31361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313612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313612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313612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31361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313612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31361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313612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313612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313612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313612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313612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313612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313612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313612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313612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313612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31361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313612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313612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313612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313612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313612"/>
    <w:rPr>
      <w:sz w:val="24"/>
    </w:rPr>
  </w:style>
  <w:style w:type="character" w:customStyle="1" w:styleId="5170">
    <w:name w:val="Знак Знак517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313612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313612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313612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313612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313612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313612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31361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313612"/>
    <w:rPr>
      <w:sz w:val="16"/>
    </w:rPr>
  </w:style>
  <w:style w:type="character" w:customStyle="1" w:styleId="507">
    <w:name w:val="Знак Знак507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313612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313612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31361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313612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313612"/>
    <w:rPr>
      <w:color w:val="808080"/>
    </w:rPr>
  </w:style>
  <w:style w:type="character" w:customStyle="1" w:styleId="5510">
    <w:name w:val="Знак Знак551"/>
    <w:uiPriority w:val="99"/>
    <w:qFormat/>
    <w:locked/>
    <w:rsid w:val="00313612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31361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313612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313612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313612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313612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313612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313612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313612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31361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31361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31361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31361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31361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31361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313612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313612"/>
    <w:rPr>
      <w:b/>
      <w:sz w:val="28"/>
    </w:rPr>
  </w:style>
  <w:style w:type="character" w:customStyle="1" w:styleId="701">
    <w:name w:val="Знак Знак701"/>
    <w:uiPriority w:val="99"/>
    <w:qFormat/>
    <w:rsid w:val="00313612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313612"/>
    <w:rPr>
      <w:b/>
      <w:sz w:val="28"/>
    </w:rPr>
  </w:style>
  <w:style w:type="character" w:customStyle="1" w:styleId="6810">
    <w:name w:val="Знак Знак681"/>
    <w:uiPriority w:val="99"/>
    <w:qFormat/>
    <w:rsid w:val="00313612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313612"/>
    <w:rPr>
      <w:b/>
    </w:rPr>
  </w:style>
  <w:style w:type="paragraph" w:customStyle="1" w:styleId="HTML31">
    <w:name w:val="Стандартный HTML3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313612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313612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313612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313612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313612"/>
    <w:rPr>
      <w:b/>
    </w:rPr>
  </w:style>
  <w:style w:type="character" w:customStyle="1" w:styleId="1115">
    <w:name w:val="Слабая ссылка111"/>
    <w:uiPriority w:val="99"/>
    <w:qFormat/>
    <w:rsid w:val="00313612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313612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313612"/>
    <w:rPr>
      <w:b/>
      <w:smallCaps/>
      <w:spacing w:val="5"/>
    </w:rPr>
  </w:style>
  <w:style w:type="character" w:customStyle="1" w:styleId="3ff9">
    <w:name w:val="Замещающий текст3"/>
    <w:uiPriority w:val="99"/>
    <w:rsid w:val="00313612"/>
    <w:rPr>
      <w:color w:val="808080"/>
    </w:rPr>
  </w:style>
  <w:style w:type="character" w:customStyle="1" w:styleId="1260">
    <w:name w:val="Знак1 Знак Знак26"/>
    <w:uiPriority w:val="99"/>
    <w:locked/>
    <w:rsid w:val="00313612"/>
    <w:rPr>
      <w:sz w:val="24"/>
    </w:rPr>
  </w:style>
  <w:style w:type="character" w:customStyle="1" w:styleId="1272">
    <w:name w:val="Знак1 Знак Знак27"/>
    <w:uiPriority w:val="99"/>
    <w:locked/>
    <w:rsid w:val="00313612"/>
    <w:rPr>
      <w:sz w:val="24"/>
    </w:rPr>
  </w:style>
  <w:style w:type="character" w:customStyle="1" w:styleId="7d">
    <w:name w:val="Без интервала Знак7"/>
    <w:uiPriority w:val="99"/>
    <w:locked/>
    <w:rsid w:val="00313612"/>
    <w:rPr>
      <w:sz w:val="24"/>
      <w:lang w:eastAsia="en-US"/>
    </w:rPr>
  </w:style>
  <w:style w:type="character" w:customStyle="1" w:styleId="393">
    <w:name w:val="Знак Знак393"/>
    <w:uiPriority w:val="99"/>
    <w:rsid w:val="00313612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313612"/>
    <w:rPr>
      <w:b/>
      <w:sz w:val="28"/>
    </w:rPr>
  </w:style>
  <w:style w:type="character" w:customStyle="1" w:styleId="373">
    <w:name w:val="Знак Знак373"/>
    <w:uiPriority w:val="99"/>
    <w:rsid w:val="00313612"/>
    <w:rPr>
      <w:b/>
      <w:i/>
      <w:sz w:val="26"/>
    </w:rPr>
  </w:style>
  <w:style w:type="character" w:customStyle="1" w:styleId="363">
    <w:name w:val="Знак Знак363"/>
    <w:uiPriority w:val="99"/>
    <w:rsid w:val="00313612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313612"/>
    <w:rPr>
      <w:sz w:val="24"/>
      <w:lang w:val="ru-RU" w:eastAsia="ru-RU"/>
    </w:rPr>
  </w:style>
  <w:style w:type="character" w:customStyle="1" w:styleId="3430">
    <w:name w:val="Знак Знак343"/>
    <w:uiPriority w:val="99"/>
    <w:rsid w:val="00313612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313612"/>
    <w:rPr>
      <w:sz w:val="16"/>
    </w:rPr>
  </w:style>
  <w:style w:type="character" w:customStyle="1" w:styleId="Heading122">
    <w:name w:val="Heading 12 Знак Знак2"/>
    <w:uiPriority w:val="99"/>
    <w:qFormat/>
    <w:rsid w:val="00313612"/>
    <w:rPr>
      <w:rFonts w:ascii="Courier New" w:hAnsi="Courier New"/>
    </w:rPr>
  </w:style>
  <w:style w:type="character" w:customStyle="1" w:styleId="3140">
    <w:name w:val="Знак Знак314"/>
    <w:uiPriority w:val="99"/>
    <w:rsid w:val="00313612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313612"/>
    <w:rPr>
      <w:sz w:val="24"/>
    </w:rPr>
  </w:style>
  <w:style w:type="character" w:customStyle="1" w:styleId="293">
    <w:name w:val="Знак Знак293"/>
    <w:uiPriority w:val="99"/>
    <w:rsid w:val="00313612"/>
    <w:rPr>
      <w:sz w:val="24"/>
    </w:rPr>
  </w:style>
  <w:style w:type="character" w:customStyle="1" w:styleId="7130">
    <w:name w:val="Знак Знак713"/>
    <w:uiPriority w:val="99"/>
    <w:rsid w:val="00313612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31361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313612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313612"/>
    <w:rPr>
      <w:rFonts w:ascii="Tahoma" w:hAnsi="Tahoma"/>
    </w:rPr>
  </w:style>
  <w:style w:type="character" w:customStyle="1" w:styleId="273">
    <w:name w:val="Знак Знак273"/>
    <w:uiPriority w:val="99"/>
    <w:qFormat/>
    <w:rsid w:val="00313612"/>
    <w:rPr>
      <w:sz w:val="24"/>
    </w:rPr>
  </w:style>
  <w:style w:type="character" w:customStyle="1" w:styleId="1090">
    <w:name w:val="Знак Знак109"/>
    <w:uiPriority w:val="99"/>
    <w:locked/>
    <w:rsid w:val="00313612"/>
    <w:rPr>
      <w:sz w:val="16"/>
      <w:lang w:val="ru-RU" w:eastAsia="ru-RU"/>
    </w:rPr>
  </w:style>
  <w:style w:type="character" w:customStyle="1" w:styleId="626">
    <w:name w:val="Знак Знак626"/>
    <w:uiPriority w:val="99"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313612"/>
    <w:rPr>
      <w:sz w:val="24"/>
      <w:lang w:val="en-US"/>
    </w:rPr>
  </w:style>
  <w:style w:type="character" w:customStyle="1" w:styleId="1231">
    <w:name w:val="Знак Знак123"/>
    <w:uiPriority w:val="99"/>
    <w:rsid w:val="00313612"/>
    <w:rPr>
      <w:sz w:val="16"/>
    </w:rPr>
  </w:style>
  <w:style w:type="character" w:customStyle="1" w:styleId="1350">
    <w:name w:val="Знак Знак135"/>
    <w:uiPriority w:val="99"/>
    <w:rsid w:val="00313612"/>
    <w:rPr>
      <w:lang w:val="ru-RU" w:eastAsia="ru-RU"/>
    </w:rPr>
  </w:style>
  <w:style w:type="character" w:customStyle="1" w:styleId="16100">
    <w:name w:val="Знак Знак1610"/>
    <w:uiPriority w:val="99"/>
    <w:locked/>
    <w:rsid w:val="00313612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313612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313612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313612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313612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313612"/>
    <w:rPr>
      <w:rFonts w:ascii="Arial" w:hAnsi="Arial"/>
      <w:sz w:val="22"/>
    </w:rPr>
  </w:style>
  <w:style w:type="character" w:customStyle="1" w:styleId="199">
    <w:name w:val="Знак Знак199"/>
    <w:uiPriority w:val="99"/>
    <w:rsid w:val="00313612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313612"/>
    <w:rPr>
      <w:rFonts w:ascii="Courier New" w:hAnsi="Courier New"/>
    </w:rPr>
  </w:style>
  <w:style w:type="character" w:customStyle="1" w:styleId="179">
    <w:name w:val="Знак Знак179"/>
    <w:uiPriority w:val="99"/>
    <w:rsid w:val="00313612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313612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313612"/>
    <w:rPr>
      <w:sz w:val="24"/>
    </w:rPr>
  </w:style>
  <w:style w:type="character" w:customStyle="1" w:styleId="5200">
    <w:name w:val="Знак Знак520"/>
    <w:uiPriority w:val="99"/>
    <w:rsid w:val="00313612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313612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313612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313612"/>
    <w:rPr>
      <w:b/>
      <w:sz w:val="28"/>
    </w:rPr>
  </w:style>
  <w:style w:type="character" w:customStyle="1" w:styleId="800">
    <w:name w:val="Знак Знак80"/>
    <w:uiPriority w:val="99"/>
    <w:rsid w:val="00313612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313612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313612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31361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313612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313612"/>
  </w:style>
  <w:style w:type="character" w:customStyle="1" w:styleId="2380">
    <w:name w:val="Знак Знак23 Знак8"/>
    <w:uiPriority w:val="99"/>
    <w:locked/>
    <w:rsid w:val="00313612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313612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313612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313612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313612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313612"/>
    <w:rPr>
      <w:sz w:val="24"/>
    </w:rPr>
  </w:style>
  <w:style w:type="character" w:customStyle="1" w:styleId="51100">
    <w:name w:val="Знак Знак5110"/>
    <w:uiPriority w:val="99"/>
    <w:locked/>
    <w:rsid w:val="00313612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313612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313612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313612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313612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313612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313612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31361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313612"/>
    <w:rPr>
      <w:sz w:val="16"/>
    </w:rPr>
  </w:style>
  <w:style w:type="character" w:customStyle="1" w:styleId="509">
    <w:name w:val="Знак Знак509"/>
    <w:uiPriority w:val="99"/>
    <w:locked/>
    <w:rsid w:val="00313612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313612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313612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31361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313612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313612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31361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313612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313612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313612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313612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313612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313612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313612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313612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313612"/>
    <w:rPr>
      <w:lang w:val="ru-RU" w:eastAsia="ru-RU"/>
    </w:rPr>
  </w:style>
  <w:style w:type="character" w:customStyle="1" w:styleId="563">
    <w:name w:val="Знак Знак563"/>
    <w:uiPriority w:val="99"/>
    <w:locked/>
    <w:rsid w:val="00313612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313612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31361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31361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31361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31361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31361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31361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313612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313612"/>
    <w:rPr>
      <w:b/>
      <w:sz w:val="28"/>
    </w:rPr>
  </w:style>
  <w:style w:type="character" w:customStyle="1" w:styleId="703">
    <w:name w:val="Знак Знак703"/>
    <w:uiPriority w:val="99"/>
    <w:rsid w:val="00313612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313612"/>
    <w:rPr>
      <w:b/>
      <w:sz w:val="28"/>
    </w:rPr>
  </w:style>
  <w:style w:type="character" w:customStyle="1" w:styleId="683">
    <w:name w:val="Знак Знак683"/>
    <w:uiPriority w:val="99"/>
    <w:rsid w:val="00313612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313612"/>
  </w:style>
  <w:style w:type="character" w:customStyle="1" w:styleId="HeaderChar2">
    <w:name w:val="Header Char2"/>
    <w:uiPriority w:val="99"/>
    <w:locked/>
    <w:rsid w:val="00313612"/>
    <w:rPr>
      <w:sz w:val="24"/>
    </w:rPr>
  </w:style>
  <w:style w:type="character" w:customStyle="1" w:styleId="FooterChar2">
    <w:name w:val="Footer Char2"/>
    <w:uiPriority w:val="99"/>
    <w:locked/>
    <w:rsid w:val="00313612"/>
    <w:rPr>
      <w:sz w:val="24"/>
    </w:rPr>
  </w:style>
  <w:style w:type="character" w:customStyle="1" w:styleId="EndnoteTextChar2">
    <w:name w:val="Endnote Text Char2"/>
    <w:uiPriority w:val="99"/>
    <w:locked/>
    <w:rsid w:val="00313612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313612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313612"/>
    <w:rPr>
      <w:sz w:val="24"/>
      <w:lang w:val="en-US"/>
    </w:rPr>
  </w:style>
  <w:style w:type="character" w:customStyle="1" w:styleId="SubtitleChar2">
    <w:name w:val="Subtitle Char2"/>
    <w:uiPriority w:val="99"/>
    <w:locked/>
    <w:rsid w:val="00313612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313612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313612"/>
    <w:rPr>
      <w:sz w:val="24"/>
    </w:rPr>
  </w:style>
  <w:style w:type="character" w:customStyle="1" w:styleId="BodyTextIndent2Char2">
    <w:name w:val="Body Text Indent 2 Char2"/>
    <w:uiPriority w:val="99"/>
    <w:locked/>
    <w:rsid w:val="00313612"/>
    <w:rPr>
      <w:sz w:val="24"/>
    </w:rPr>
  </w:style>
  <w:style w:type="character" w:customStyle="1" w:styleId="BodyTextIndent3Char2">
    <w:name w:val="Body Text Indent 3 Char2"/>
    <w:uiPriority w:val="99"/>
    <w:locked/>
    <w:rsid w:val="00313612"/>
    <w:rPr>
      <w:sz w:val="16"/>
    </w:rPr>
  </w:style>
  <w:style w:type="character" w:customStyle="1" w:styleId="DocumentMapChar2">
    <w:name w:val="Document Map Char2"/>
    <w:uiPriority w:val="99"/>
    <w:locked/>
    <w:rsid w:val="00313612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313612"/>
    <w:rPr>
      <w:sz w:val="16"/>
    </w:rPr>
  </w:style>
  <w:style w:type="character" w:customStyle="1" w:styleId="BalloonTextChar2">
    <w:name w:val="Balloon Text Char2"/>
    <w:uiPriority w:val="99"/>
    <w:locked/>
    <w:rsid w:val="00313612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313612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313612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313612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313612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313612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313612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313612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313612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313612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313612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313612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31361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313612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313612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31361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31361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31361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313612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313612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313612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313612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313612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313612"/>
    <w:rPr>
      <w:i/>
      <w:color w:val="808080"/>
    </w:rPr>
  </w:style>
  <w:style w:type="character" w:customStyle="1" w:styleId="DefaultParagraphFont1">
    <w:name w:val="Default Paragraph Font1"/>
    <w:uiPriority w:val="99"/>
    <w:rsid w:val="00313612"/>
  </w:style>
  <w:style w:type="character" w:customStyle="1" w:styleId="PlaceholderText1">
    <w:name w:val="Placeholder Text1"/>
    <w:uiPriority w:val="99"/>
    <w:rsid w:val="00313612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313612"/>
    <w:rPr>
      <w:b/>
    </w:rPr>
  </w:style>
  <w:style w:type="character" w:customStyle="1" w:styleId="1102">
    <w:name w:val="Знак Знак110"/>
    <w:uiPriority w:val="99"/>
    <w:qFormat/>
    <w:rsid w:val="00313612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31361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313612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313612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313612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313612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313612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313612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313612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31361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313612"/>
  </w:style>
  <w:style w:type="paragraph" w:customStyle="1" w:styleId="3ffb">
    <w:name w:val="Подзаголовок3"/>
    <w:basedOn w:val="a2"/>
    <w:uiPriority w:val="99"/>
    <w:qFormat/>
    <w:rsid w:val="00313612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313612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313612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313612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313612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313612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313612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313612"/>
    <w:rPr>
      <w:sz w:val="16"/>
    </w:rPr>
  </w:style>
  <w:style w:type="character" w:customStyle="1" w:styleId="1211">
    <w:name w:val="Знак Знак121"/>
    <w:uiPriority w:val="99"/>
    <w:qFormat/>
    <w:locked/>
    <w:rsid w:val="00313612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313612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313612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313612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313612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313612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31361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313612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313612"/>
    <w:rPr>
      <w:b/>
      <w:i/>
      <w:color w:val="4F81BD"/>
    </w:rPr>
  </w:style>
  <w:style w:type="character" w:customStyle="1" w:styleId="2fffb">
    <w:name w:val="Слабая ссылка2"/>
    <w:uiPriority w:val="99"/>
    <w:rsid w:val="00313612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313612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313612"/>
    <w:rPr>
      <w:b/>
      <w:smallCaps/>
      <w:spacing w:val="5"/>
    </w:rPr>
  </w:style>
  <w:style w:type="character" w:customStyle="1" w:styleId="4fc">
    <w:name w:val="Замещающий текст4"/>
    <w:uiPriority w:val="99"/>
    <w:rsid w:val="00313612"/>
    <w:rPr>
      <w:color w:val="808080"/>
    </w:rPr>
  </w:style>
  <w:style w:type="character" w:customStyle="1" w:styleId="Heading4Char1">
    <w:name w:val="Heading 4 Char1"/>
    <w:uiPriority w:val="99"/>
    <w:locked/>
    <w:rsid w:val="00313612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313612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313612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313612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313612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313612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313612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313612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313612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313612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313612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313612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313612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313612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313612"/>
    <w:rPr>
      <w:rFonts w:cs="Times New Roman"/>
    </w:rPr>
  </w:style>
  <w:style w:type="paragraph" w:customStyle="1" w:styleId="10d">
    <w:name w:val="Обычный10"/>
    <w:uiPriority w:val="99"/>
    <w:qFormat/>
    <w:rsid w:val="00313612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313612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313612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313612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313612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313612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313612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313612"/>
    <w:rPr>
      <w:sz w:val="24"/>
    </w:rPr>
  </w:style>
  <w:style w:type="character" w:customStyle="1" w:styleId="624">
    <w:name w:val="Знак Знак624"/>
    <w:uiPriority w:val="99"/>
    <w:locked/>
    <w:rsid w:val="00313612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313612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31361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313612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313612"/>
    <w:rPr>
      <w:b/>
    </w:rPr>
  </w:style>
  <w:style w:type="character" w:customStyle="1" w:styleId="affffffffff">
    <w:name w:val="текст Знак Знак"/>
    <w:uiPriority w:val="99"/>
    <w:qFormat/>
    <w:rsid w:val="00313612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31361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313612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313612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313612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313612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313612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313612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313612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313612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313612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313612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31361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313612"/>
    <w:rPr>
      <w:rFonts w:cs="Times New Roman"/>
    </w:rPr>
  </w:style>
  <w:style w:type="character" w:customStyle="1" w:styleId="ft1067">
    <w:name w:val="ft1067"/>
    <w:basedOn w:val="a3"/>
    <w:uiPriority w:val="99"/>
    <w:qFormat/>
    <w:rsid w:val="00313612"/>
    <w:rPr>
      <w:rFonts w:cs="Times New Roman"/>
    </w:rPr>
  </w:style>
  <w:style w:type="character" w:customStyle="1" w:styleId="ft1144">
    <w:name w:val="ft1144"/>
    <w:basedOn w:val="a3"/>
    <w:uiPriority w:val="99"/>
    <w:qFormat/>
    <w:rsid w:val="00313612"/>
    <w:rPr>
      <w:rFonts w:cs="Times New Roman"/>
    </w:rPr>
  </w:style>
  <w:style w:type="character" w:customStyle="1" w:styleId="ft1207">
    <w:name w:val="ft1207"/>
    <w:basedOn w:val="a3"/>
    <w:uiPriority w:val="99"/>
    <w:qFormat/>
    <w:rsid w:val="00313612"/>
    <w:rPr>
      <w:rFonts w:cs="Times New Roman"/>
    </w:rPr>
  </w:style>
  <w:style w:type="character" w:customStyle="1" w:styleId="ft1213">
    <w:name w:val="ft1213"/>
    <w:basedOn w:val="a3"/>
    <w:uiPriority w:val="99"/>
    <w:qFormat/>
    <w:rsid w:val="00313612"/>
    <w:rPr>
      <w:rFonts w:cs="Times New Roman"/>
    </w:rPr>
  </w:style>
  <w:style w:type="character" w:customStyle="1" w:styleId="ft1214">
    <w:name w:val="ft1214"/>
    <w:basedOn w:val="a3"/>
    <w:uiPriority w:val="99"/>
    <w:qFormat/>
    <w:rsid w:val="00313612"/>
    <w:rPr>
      <w:rFonts w:cs="Times New Roman"/>
    </w:rPr>
  </w:style>
  <w:style w:type="character" w:customStyle="1" w:styleId="ft1289">
    <w:name w:val="ft1289"/>
    <w:basedOn w:val="a3"/>
    <w:uiPriority w:val="99"/>
    <w:qFormat/>
    <w:rsid w:val="00313612"/>
    <w:rPr>
      <w:rFonts w:cs="Times New Roman"/>
    </w:rPr>
  </w:style>
  <w:style w:type="character" w:customStyle="1" w:styleId="ft1311">
    <w:name w:val="ft1311"/>
    <w:basedOn w:val="a3"/>
    <w:uiPriority w:val="99"/>
    <w:qFormat/>
    <w:rsid w:val="00313612"/>
    <w:rPr>
      <w:rFonts w:cs="Times New Roman"/>
    </w:rPr>
  </w:style>
  <w:style w:type="character" w:customStyle="1" w:styleId="ft3008">
    <w:name w:val="ft3008"/>
    <w:basedOn w:val="a3"/>
    <w:uiPriority w:val="99"/>
    <w:qFormat/>
    <w:rsid w:val="00313612"/>
    <w:rPr>
      <w:rFonts w:cs="Times New Roman"/>
    </w:rPr>
  </w:style>
  <w:style w:type="character" w:customStyle="1" w:styleId="ft3181">
    <w:name w:val="ft3181"/>
    <w:basedOn w:val="a3"/>
    <w:uiPriority w:val="99"/>
    <w:qFormat/>
    <w:rsid w:val="00313612"/>
    <w:rPr>
      <w:rFonts w:cs="Times New Roman"/>
    </w:rPr>
  </w:style>
  <w:style w:type="character" w:customStyle="1" w:styleId="ft722">
    <w:name w:val="ft722"/>
    <w:basedOn w:val="a3"/>
    <w:uiPriority w:val="99"/>
    <w:qFormat/>
    <w:rsid w:val="00313612"/>
    <w:rPr>
      <w:rFonts w:cs="Times New Roman"/>
    </w:rPr>
  </w:style>
  <w:style w:type="character" w:customStyle="1" w:styleId="ft728">
    <w:name w:val="ft728"/>
    <w:basedOn w:val="a3"/>
    <w:uiPriority w:val="99"/>
    <w:qFormat/>
    <w:rsid w:val="00313612"/>
    <w:rPr>
      <w:rFonts w:cs="Times New Roman"/>
    </w:rPr>
  </w:style>
  <w:style w:type="character" w:customStyle="1" w:styleId="ft730">
    <w:name w:val="ft730"/>
    <w:basedOn w:val="a3"/>
    <w:uiPriority w:val="99"/>
    <w:qFormat/>
    <w:rsid w:val="00313612"/>
    <w:rPr>
      <w:rFonts w:cs="Times New Roman"/>
    </w:rPr>
  </w:style>
  <w:style w:type="character" w:customStyle="1" w:styleId="ft72">
    <w:name w:val="ft72"/>
    <w:basedOn w:val="a3"/>
    <w:uiPriority w:val="99"/>
    <w:qFormat/>
    <w:rsid w:val="00313612"/>
    <w:rPr>
      <w:rFonts w:cs="Times New Roman"/>
    </w:rPr>
  </w:style>
  <w:style w:type="character" w:customStyle="1" w:styleId="ft731">
    <w:name w:val="ft731"/>
    <w:basedOn w:val="a3"/>
    <w:uiPriority w:val="99"/>
    <w:qFormat/>
    <w:rsid w:val="00313612"/>
    <w:rPr>
      <w:rFonts w:cs="Times New Roman"/>
    </w:rPr>
  </w:style>
  <w:style w:type="character" w:customStyle="1" w:styleId="ft732">
    <w:name w:val="ft732"/>
    <w:basedOn w:val="a3"/>
    <w:uiPriority w:val="99"/>
    <w:qFormat/>
    <w:rsid w:val="00313612"/>
    <w:rPr>
      <w:rFonts w:cs="Times New Roman"/>
    </w:rPr>
  </w:style>
  <w:style w:type="character" w:customStyle="1" w:styleId="ft735">
    <w:name w:val="ft735"/>
    <w:basedOn w:val="a3"/>
    <w:uiPriority w:val="99"/>
    <w:qFormat/>
    <w:rsid w:val="00313612"/>
    <w:rPr>
      <w:rFonts w:cs="Times New Roman"/>
    </w:rPr>
  </w:style>
  <w:style w:type="character" w:customStyle="1" w:styleId="ft738">
    <w:name w:val="ft738"/>
    <w:basedOn w:val="a3"/>
    <w:uiPriority w:val="99"/>
    <w:qFormat/>
    <w:rsid w:val="00313612"/>
    <w:rPr>
      <w:rFonts w:cs="Times New Roman"/>
    </w:rPr>
  </w:style>
  <w:style w:type="character" w:customStyle="1" w:styleId="ft747">
    <w:name w:val="ft747"/>
    <w:basedOn w:val="a3"/>
    <w:uiPriority w:val="99"/>
    <w:qFormat/>
    <w:rsid w:val="00313612"/>
    <w:rPr>
      <w:rFonts w:cs="Times New Roman"/>
    </w:rPr>
  </w:style>
  <w:style w:type="character" w:customStyle="1" w:styleId="ft758">
    <w:name w:val="ft758"/>
    <w:basedOn w:val="a3"/>
    <w:uiPriority w:val="99"/>
    <w:qFormat/>
    <w:rsid w:val="00313612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313612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313612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313612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313612"/>
    <w:rPr>
      <w:rFonts w:cs="Times New Roman"/>
    </w:rPr>
  </w:style>
  <w:style w:type="character" w:customStyle="1" w:styleId="ft2109">
    <w:name w:val="ft2109"/>
    <w:basedOn w:val="a3"/>
    <w:uiPriority w:val="99"/>
    <w:qFormat/>
    <w:rsid w:val="00313612"/>
    <w:rPr>
      <w:rFonts w:cs="Times New Roman"/>
    </w:rPr>
  </w:style>
  <w:style w:type="character" w:customStyle="1" w:styleId="ft2121">
    <w:name w:val="ft2121"/>
    <w:basedOn w:val="a3"/>
    <w:uiPriority w:val="99"/>
    <w:qFormat/>
    <w:rsid w:val="00313612"/>
    <w:rPr>
      <w:rFonts w:cs="Times New Roman"/>
    </w:rPr>
  </w:style>
  <w:style w:type="character" w:customStyle="1" w:styleId="ft2130">
    <w:name w:val="ft2130"/>
    <w:basedOn w:val="a3"/>
    <w:uiPriority w:val="99"/>
    <w:qFormat/>
    <w:rsid w:val="00313612"/>
    <w:rPr>
      <w:rFonts w:cs="Times New Roman"/>
    </w:rPr>
  </w:style>
  <w:style w:type="character" w:customStyle="1" w:styleId="ft24421">
    <w:name w:val="ft24421"/>
    <w:uiPriority w:val="99"/>
    <w:qFormat/>
    <w:rsid w:val="00313612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313612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31361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313612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313612"/>
    <w:rPr>
      <w:rFonts w:cs="Times New Roman"/>
    </w:rPr>
  </w:style>
  <w:style w:type="character" w:customStyle="1" w:styleId="rvts15">
    <w:name w:val="rvts15"/>
    <w:basedOn w:val="a3"/>
    <w:uiPriority w:val="99"/>
    <w:qFormat/>
    <w:rsid w:val="00313612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31361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31361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31361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313612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313612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313612"/>
    <w:rPr>
      <w:rFonts w:cs="Times New Roman"/>
    </w:rPr>
  </w:style>
  <w:style w:type="character" w:customStyle="1" w:styleId="ft404">
    <w:name w:val="ft404"/>
    <w:basedOn w:val="a3"/>
    <w:uiPriority w:val="99"/>
    <w:qFormat/>
    <w:rsid w:val="00313612"/>
    <w:rPr>
      <w:rFonts w:cs="Times New Roman"/>
    </w:rPr>
  </w:style>
  <w:style w:type="character" w:customStyle="1" w:styleId="ft2">
    <w:name w:val="ft2"/>
    <w:basedOn w:val="a3"/>
    <w:uiPriority w:val="99"/>
    <w:qFormat/>
    <w:rsid w:val="00313612"/>
    <w:rPr>
      <w:rFonts w:cs="Times New Roman"/>
    </w:rPr>
  </w:style>
  <w:style w:type="character" w:customStyle="1" w:styleId="ft405">
    <w:name w:val="ft405"/>
    <w:basedOn w:val="a3"/>
    <w:uiPriority w:val="99"/>
    <w:qFormat/>
    <w:rsid w:val="00313612"/>
    <w:rPr>
      <w:rFonts w:cs="Times New Roman"/>
    </w:rPr>
  </w:style>
  <w:style w:type="character" w:customStyle="1" w:styleId="ft407">
    <w:name w:val="ft407"/>
    <w:basedOn w:val="a3"/>
    <w:uiPriority w:val="99"/>
    <w:qFormat/>
    <w:rsid w:val="00313612"/>
    <w:rPr>
      <w:rFonts w:cs="Times New Roman"/>
    </w:rPr>
  </w:style>
  <w:style w:type="character" w:customStyle="1" w:styleId="ft411">
    <w:name w:val="ft411"/>
    <w:basedOn w:val="a3"/>
    <w:uiPriority w:val="99"/>
    <w:qFormat/>
    <w:rsid w:val="00313612"/>
    <w:rPr>
      <w:rFonts w:cs="Times New Roman"/>
    </w:rPr>
  </w:style>
  <w:style w:type="character" w:customStyle="1" w:styleId="ft416">
    <w:name w:val="ft416"/>
    <w:basedOn w:val="a3"/>
    <w:uiPriority w:val="99"/>
    <w:qFormat/>
    <w:rsid w:val="00313612"/>
    <w:rPr>
      <w:rFonts w:cs="Times New Roman"/>
    </w:rPr>
  </w:style>
  <w:style w:type="character" w:customStyle="1" w:styleId="ft438">
    <w:name w:val="ft438"/>
    <w:basedOn w:val="a3"/>
    <w:uiPriority w:val="99"/>
    <w:qFormat/>
    <w:rsid w:val="00313612"/>
    <w:rPr>
      <w:rFonts w:cs="Times New Roman"/>
    </w:rPr>
  </w:style>
  <w:style w:type="character" w:customStyle="1" w:styleId="ft461">
    <w:name w:val="ft461"/>
    <w:basedOn w:val="a3"/>
    <w:uiPriority w:val="99"/>
    <w:qFormat/>
    <w:rsid w:val="00313612"/>
    <w:rPr>
      <w:rFonts w:cs="Times New Roman"/>
    </w:rPr>
  </w:style>
  <w:style w:type="character" w:customStyle="1" w:styleId="ft485">
    <w:name w:val="ft485"/>
    <w:basedOn w:val="a3"/>
    <w:uiPriority w:val="99"/>
    <w:qFormat/>
    <w:rsid w:val="00313612"/>
    <w:rPr>
      <w:rFonts w:cs="Times New Roman"/>
    </w:rPr>
  </w:style>
  <w:style w:type="character" w:customStyle="1" w:styleId="ft507">
    <w:name w:val="ft507"/>
    <w:basedOn w:val="a3"/>
    <w:uiPriority w:val="99"/>
    <w:qFormat/>
    <w:rsid w:val="00313612"/>
    <w:rPr>
      <w:rFonts w:cs="Times New Roman"/>
    </w:rPr>
  </w:style>
  <w:style w:type="character" w:customStyle="1" w:styleId="ft464">
    <w:name w:val="ft464"/>
    <w:basedOn w:val="a3"/>
    <w:uiPriority w:val="99"/>
    <w:qFormat/>
    <w:rsid w:val="00313612"/>
    <w:rPr>
      <w:rFonts w:cs="Times New Roman"/>
    </w:rPr>
  </w:style>
  <w:style w:type="character" w:customStyle="1" w:styleId="ft515">
    <w:name w:val="ft515"/>
    <w:basedOn w:val="a3"/>
    <w:uiPriority w:val="99"/>
    <w:qFormat/>
    <w:rsid w:val="00313612"/>
    <w:rPr>
      <w:rFonts w:cs="Times New Roman"/>
    </w:rPr>
  </w:style>
  <w:style w:type="character" w:customStyle="1" w:styleId="ft518">
    <w:name w:val="ft518"/>
    <w:basedOn w:val="a3"/>
    <w:uiPriority w:val="99"/>
    <w:qFormat/>
    <w:rsid w:val="00313612"/>
    <w:rPr>
      <w:rFonts w:cs="Times New Roman"/>
    </w:rPr>
  </w:style>
  <w:style w:type="character" w:customStyle="1" w:styleId="ft521">
    <w:name w:val="ft521"/>
    <w:basedOn w:val="a3"/>
    <w:uiPriority w:val="99"/>
    <w:qFormat/>
    <w:rsid w:val="00313612"/>
    <w:rPr>
      <w:rFonts w:cs="Times New Roman"/>
    </w:rPr>
  </w:style>
  <w:style w:type="character" w:customStyle="1" w:styleId="ft525">
    <w:name w:val="ft525"/>
    <w:basedOn w:val="a3"/>
    <w:uiPriority w:val="99"/>
    <w:qFormat/>
    <w:rsid w:val="00313612"/>
    <w:rPr>
      <w:rFonts w:cs="Times New Roman"/>
    </w:rPr>
  </w:style>
  <w:style w:type="character" w:customStyle="1" w:styleId="ft549">
    <w:name w:val="ft549"/>
    <w:basedOn w:val="a3"/>
    <w:uiPriority w:val="99"/>
    <w:qFormat/>
    <w:rsid w:val="00313612"/>
    <w:rPr>
      <w:rFonts w:cs="Times New Roman"/>
    </w:rPr>
  </w:style>
  <w:style w:type="character" w:customStyle="1" w:styleId="ft554">
    <w:name w:val="ft554"/>
    <w:basedOn w:val="a3"/>
    <w:uiPriority w:val="99"/>
    <w:qFormat/>
    <w:rsid w:val="00313612"/>
    <w:rPr>
      <w:rFonts w:cs="Times New Roman"/>
    </w:rPr>
  </w:style>
  <w:style w:type="character" w:customStyle="1" w:styleId="ft557">
    <w:name w:val="ft557"/>
    <w:basedOn w:val="a3"/>
    <w:uiPriority w:val="99"/>
    <w:qFormat/>
    <w:rsid w:val="00313612"/>
    <w:rPr>
      <w:rFonts w:cs="Times New Roman"/>
    </w:rPr>
  </w:style>
  <w:style w:type="character" w:customStyle="1" w:styleId="ft561">
    <w:name w:val="ft561"/>
    <w:basedOn w:val="a3"/>
    <w:uiPriority w:val="99"/>
    <w:qFormat/>
    <w:rsid w:val="00313612"/>
    <w:rPr>
      <w:rFonts w:cs="Times New Roman"/>
    </w:rPr>
  </w:style>
  <w:style w:type="character" w:customStyle="1" w:styleId="ft565">
    <w:name w:val="ft565"/>
    <w:basedOn w:val="a3"/>
    <w:uiPriority w:val="99"/>
    <w:qFormat/>
    <w:rsid w:val="00313612"/>
    <w:rPr>
      <w:rFonts w:cs="Times New Roman"/>
    </w:rPr>
  </w:style>
  <w:style w:type="character" w:customStyle="1" w:styleId="ft570">
    <w:name w:val="ft570"/>
    <w:basedOn w:val="a3"/>
    <w:uiPriority w:val="99"/>
    <w:qFormat/>
    <w:rsid w:val="00313612"/>
    <w:rPr>
      <w:rFonts w:cs="Times New Roman"/>
    </w:rPr>
  </w:style>
  <w:style w:type="character" w:customStyle="1" w:styleId="ft594">
    <w:name w:val="ft594"/>
    <w:basedOn w:val="a3"/>
    <w:uiPriority w:val="99"/>
    <w:qFormat/>
    <w:rsid w:val="00313612"/>
    <w:rPr>
      <w:rFonts w:cs="Times New Roman"/>
    </w:rPr>
  </w:style>
  <w:style w:type="character" w:customStyle="1" w:styleId="ft600">
    <w:name w:val="ft600"/>
    <w:basedOn w:val="a3"/>
    <w:uiPriority w:val="99"/>
    <w:qFormat/>
    <w:rsid w:val="00313612"/>
    <w:rPr>
      <w:rFonts w:cs="Times New Roman"/>
    </w:rPr>
  </w:style>
  <w:style w:type="character" w:customStyle="1" w:styleId="ft625">
    <w:name w:val="ft625"/>
    <w:basedOn w:val="a3"/>
    <w:uiPriority w:val="99"/>
    <w:qFormat/>
    <w:rsid w:val="00313612"/>
    <w:rPr>
      <w:rFonts w:cs="Times New Roman"/>
    </w:rPr>
  </w:style>
  <w:style w:type="character" w:customStyle="1" w:styleId="ft646">
    <w:name w:val="ft646"/>
    <w:basedOn w:val="a3"/>
    <w:uiPriority w:val="99"/>
    <w:qFormat/>
    <w:rsid w:val="00313612"/>
    <w:rPr>
      <w:rFonts w:cs="Times New Roman"/>
    </w:rPr>
  </w:style>
  <w:style w:type="character" w:customStyle="1" w:styleId="ft648">
    <w:name w:val="ft648"/>
    <w:basedOn w:val="a3"/>
    <w:uiPriority w:val="99"/>
    <w:qFormat/>
    <w:rsid w:val="00313612"/>
    <w:rPr>
      <w:rFonts w:cs="Times New Roman"/>
    </w:rPr>
  </w:style>
  <w:style w:type="character" w:customStyle="1" w:styleId="ft650">
    <w:name w:val="ft650"/>
    <w:basedOn w:val="a3"/>
    <w:uiPriority w:val="99"/>
    <w:qFormat/>
    <w:rsid w:val="00313612"/>
    <w:rPr>
      <w:rFonts w:cs="Times New Roman"/>
    </w:rPr>
  </w:style>
  <w:style w:type="character" w:customStyle="1" w:styleId="ft651">
    <w:name w:val="ft651"/>
    <w:basedOn w:val="a3"/>
    <w:uiPriority w:val="99"/>
    <w:qFormat/>
    <w:rsid w:val="00313612"/>
    <w:rPr>
      <w:rFonts w:cs="Times New Roman"/>
    </w:rPr>
  </w:style>
  <w:style w:type="character" w:customStyle="1" w:styleId="ft654">
    <w:name w:val="ft654"/>
    <w:basedOn w:val="a3"/>
    <w:uiPriority w:val="99"/>
    <w:qFormat/>
    <w:rsid w:val="00313612"/>
    <w:rPr>
      <w:rFonts w:cs="Times New Roman"/>
    </w:rPr>
  </w:style>
  <w:style w:type="character" w:customStyle="1" w:styleId="ft655">
    <w:name w:val="ft655"/>
    <w:basedOn w:val="a3"/>
    <w:uiPriority w:val="99"/>
    <w:qFormat/>
    <w:rsid w:val="00313612"/>
    <w:rPr>
      <w:rFonts w:cs="Times New Roman"/>
    </w:rPr>
  </w:style>
  <w:style w:type="character" w:customStyle="1" w:styleId="ft674">
    <w:name w:val="ft674"/>
    <w:basedOn w:val="a3"/>
    <w:uiPriority w:val="99"/>
    <w:qFormat/>
    <w:rsid w:val="00313612"/>
    <w:rPr>
      <w:rFonts w:cs="Times New Roman"/>
    </w:rPr>
  </w:style>
  <w:style w:type="character" w:customStyle="1" w:styleId="ft698">
    <w:name w:val="ft698"/>
    <w:basedOn w:val="a3"/>
    <w:uiPriority w:val="99"/>
    <w:qFormat/>
    <w:rsid w:val="00313612"/>
    <w:rPr>
      <w:rFonts w:cs="Times New Roman"/>
    </w:rPr>
  </w:style>
  <w:style w:type="character" w:customStyle="1" w:styleId="ft709">
    <w:name w:val="ft709"/>
    <w:basedOn w:val="a3"/>
    <w:uiPriority w:val="99"/>
    <w:qFormat/>
    <w:rsid w:val="00313612"/>
    <w:rPr>
      <w:rFonts w:cs="Times New Roman"/>
    </w:rPr>
  </w:style>
  <w:style w:type="character" w:customStyle="1" w:styleId="ft723">
    <w:name w:val="ft723"/>
    <w:basedOn w:val="a3"/>
    <w:uiPriority w:val="99"/>
    <w:qFormat/>
    <w:rsid w:val="00313612"/>
    <w:rPr>
      <w:rFonts w:cs="Times New Roman"/>
    </w:rPr>
  </w:style>
  <w:style w:type="character" w:customStyle="1" w:styleId="ft746">
    <w:name w:val="ft746"/>
    <w:basedOn w:val="a3"/>
    <w:uiPriority w:val="99"/>
    <w:qFormat/>
    <w:rsid w:val="00313612"/>
    <w:rPr>
      <w:rFonts w:cs="Times New Roman"/>
    </w:rPr>
  </w:style>
  <w:style w:type="character" w:customStyle="1" w:styleId="ft770">
    <w:name w:val="ft770"/>
    <w:basedOn w:val="a3"/>
    <w:uiPriority w:val="99"/>
    <w:qFormat/>
    <w:rsid w:val="00313612"/>
    <w:rPr>
      <w:rFonts w:cs="Times New Roman"/>
    </w:rPr>
  </w:style>
  <w:style w:type="character" w:customStyle="1" w:styleId="ft772">
    <w:name w:val="ft772"/>
    <w:basedOn w:val="a3"/>
    <w:uiPriority w:val="99"/>
    <w:qFormat/>
    <w:rsid w:val="00313612"/>
    <w:rPr>
      <w:rFonts w:cs="Times New Roman"/>
    </w:rPr>
  </w:style>
  <w:style w:type="character" w:customStyle="1" w:styleId="ft774">
    <w:name w:val="ft774"/>
    <w:basedOn w:val="a3"/>
    <w:uiPriority w:val="99"/>
    <w:qFormat/>
    <w:rsid w:val="00313612"/>
    <w:rPr>
      <w:rFonts w:cs="Times New Roman"/>
    </w:rPr>
  </w:style>
  <w:style w:type="character" w:customStyle="1" w:styleId="ft777">
    <w:name w:val="ft777"/>
    <w:basedOn w:val="a3"/>
    <w:uiPriority w:val="99"/>
    <w:qFormat/>
    <w:rsid w:val="00313612"/>
    <w:rPr>
      <w:rFonts w:cs="Times New Roman"/>
    </w:rPr>
  </w:style>
  <w:style w:type="character" w:customStyle="1" w:styleId="ft778">
    <w:name w:val="ft778"/>
    <w:basedOn w:val="a3"/>
    <w:uiPriority w:val="99"/>
    <w:qFormat/>
    <w:rsid w:val="00313612"/>
    <w:rPr>
      <w:rFonts w:cs="Times New Roman"/>
    </w:rPr>
  </w:style>
  <w:style w:type="character" w:customStyle="1" w:styleId="ft780">
    <w:name w:val="ft780"/>
    <w:basedOn w:val="a3"/>
    <w:uiPriority w:val="99"/>
    <w:qFormat/>
    <w:rsid w:val="00313612"/>
    <w:rPr>
      <w:rFonts w:cs="Times New Roman"/>
    </w:rPr>
  </w:style>
  <w:style w:type="character" w:customStyle="1" w:styleId="ft794">
    <w:name w:val="ft794"/>
    <w:basedOn w:val="a3"/>
    <w:uiPriority w:val="99"/>
    <w:qFormat/>
    <w:rsid w:val="00313612"/>
    <w:rPr>
      <w:rFonts w:cs="Times New Roman"/>
    </w:rPr>
  </w:style>
  <w:style w:type="character" w:customStyle="1" w:styleId="ft813">
    <w:name w:val="ft813"/>
    <w:basedOn w:val="a3"/>
    <w:uiPriority w:val="99"/>
    <w:qFormat/>
    <w:rsid w:val="00313612"/>
    <w:rPr>
      <w:rFonts w:cs="Times New Roman"/>
    </w:rPr>
  </w:style>
  <w:style w:type="character" w:customStyle="1" w:styleId="ft845">
    <w:name w:val="ft845"/>
    <w:basedOn w:val="a3"/>
    <w:uiPriority w:val="99"/>
    <w:qFormat/>
    <w:rsid w:val="00313612"/>
    <w:rPr>
      <w:rFonts w:cs="Times New Roman"/>
    </w:rPr>
  </w:style>
  <w:style w:type="character" w:customStyle="1" w:styleId="ft846">
    <w:name w:val="ft846"/>
    <w:basedOn w:val="a3"/>
    <w:uiPriority w:val="99"/>
    <w:qFormat/>
    <w:rsid w:val="00313612"/>
    <w:rPr>
      <w:rFonts w:cs="Times New Roman"/>
    </w:rPr>
  </w:style>
  <w:style w:type="character" w:customStyle="1" w:styleId="ft869">
    <w:name w:val="ft869"/>
    <w:basedOn w:val="a3"/>
    <w:uiPriority w:val="99"/>
    <w:qFormat/>
    <w:rsid w:val="00313612"/>
    <w:rPr>
      <w:rFonts w:cs="Times New Roman"/>
    </w:rPr>
  </w:style>
  <w:style w:type="character" w:customStyle="1" w:styleId="ft345">
    <w:name w:val="ft345"/>
    <w:basedOn w:val="a3"/>
    <w:uiPriority w:val="99"/>
    <w:qFormat/>
    <w:rsid w:val="00313612"/>
    <w:rPr>
      <w:rFonts w:cs="Times New Roman"/>
    </w:rPr>
  </w:style>
  <w:style w:type="character" w:customStyle="1" w:styleId="ft348">
    <w:name w:val="ft348"/>
    <w:basedOn w:val="a3"/>
    <w:uiPriority w:val="99"/>
    <w:qFormat/>
    <w:rsid w:val="00313612"/>
    <w:rPr>
      <w:rFonts w:cs="Times New Roman"/>
    </w:rPr>
  </w:style>
  <w:style w:type="character" w:customStyle="1" w:styleId="ft350">
    <w:name w:val="ft350"/>
    <w:basedOn w:val="a3"/>
    <w:uiPriority w:val="99"/>
    <w:qFormat/>
    <w:rsid w:val="00313612"/>
    <w:rPr>
      <w:rFonts w:cs="Times New Roman"/>
    </w:rPr>
  </w:style>
  <w:style w:type="character" w:customStyle="1" w:styleId="ft351">
    <w:name w:val="ft351"/>
    <w:basedOn w:val="a3"/>
    <w:uiPriority w:val="99"/>
    <w:qFormat/>
    <w:rsid w:val="00313612"/>
    <w:rPr>
      <w:rFonts w:cs="Times New Roman"/>
    </w:rPr>
  </w:style>
  <w:style w:type="character" w:customStyle="1" w:styleId="ft353">
    <w:name w:val="ft353"/>
    <w:basedOn w:val="a3"/>
    <w:uiPriority w:val="99"/>
    <w:qFormat/>
    <w:rsid w:val="00313612"/>
    <w:rPr>
      <w:rFonts w:cs="Times New Roman"/>
    </w:rPr>
  </w:style>
  <w:style w:type="character" w:customStyle="1" w:styleId="ft355">
    <w:name w:val="ft355"/>
    <w:basedOn w:val="a3"/>
    <w:uiPriority w:val="99"/>
    <w:qFormat/>
    <w:rsid w:val="00313612"/>
    <w:rPr>
      <w:rFonts w:cs="Times New Roman"/>
    </w:rPr>
  </w:style>
  <w:style w:type="character" w:customStyle="1" w:styleId="ft372">
    <w:name w:val="ft372"/>
    <w:basedOn w:val="a3"/>
    <w:uiPriority w:val="99"/>
    <w:qFormat/>
    <w:rsid w:val="00313612"/>
    <w:rPr>
      <w:rFonts w:cs="Times New Roman"/>
    </w:rPr>
  </w:style>
  <w:style w:type="character" w:customStyle="1" w:styleId="ft219">
    <w:name w:val="ft219"/>
    <w:basedOn w:val="a3"/>
    <w:uiPriority w:val="99"/>
    <w:qFormat/>
    <w:rsid w:val="00313612"/>
    <w:rPr>
      <w:rFonts w:cs="Times New Roman"/>
    </w:rPr>
  </w:style>
  <w:style w:type="character" w:customStyle="1" w:styleId="ft255">
    <w:name w:val="ft255"/>
    <w:basedOn w:val="a3"/>
    <w:uiPriority w:val="99"/>
    <w:qFormat/>
    <w:rsid w:val="00313612"/>
    <w:rPr>
      <w:rFonts w:cs="Times New Roman"/>
    </w:rPr>
  </w:style>
  <w:style w:type="character" w:customStyle="1" w:styleId="ft264">
    <w:name w:val="ft264"/>
    <w:basedOn w:val="a3"/>
    <w:uiPriority w:val="99"/>
    <w:qFormat/>
    <w:rsid w:val="00313612"/>
    <w:rPr>
      <w:rFonts w:cs="Times New Roman"/>
    </w:rPr>
  </w:style>
  <w:style w:type="character" w:customStyle="1" w:styleId="ft269">
    <w:name w:val="ft269"/>
    <w:basedOn w:val="a3"/>
    <w:uiPriority w:val="99"/>
    <w:qFormat/>
    <w:rsid w:val="00313612"/>
    <w:rPr>
      <w:rFonts w:cs="Times New Roman"/>
    </w:rPr>
  </w:style>
  <w:style w:type="character" w:customStyle="1" w:styleId="ft292">
    <w:name w:val="ft292"/>
    <w:basedOn w:val="a3"/>
    <w:uiPriority w:val="99"/>
    <w:qFormat/>
    <w:rsid w:val="00313612"/>
    <w:rPr>
      <w:rFonts w:cs="Times New Roman"/>
    </w:rPr>
  </w:style>
  <w:style w:type="character" w:customStyle="1" w:styleId="ft300">
    <w:name w:val="ft300"/>
    <w:basedOn w:val="a3"/>
    <w:uiPriority w:val="99"/>
    <w:qFormat/>
    <w:rsid w:val="00313612"/>
    <w:rPr>
      <w:rFonts w:cs="Times New Roman"/>
    </w:rPr>
  </w:style>
  <w:style w:type="character" w:customStyle="1" w:styleId="ft308">
    <w:name w:val="ft308"/>
    <w:basedOn w:val="a3"/>
    <w:uiPriority w:val="99"/>
    <w:qFormat/>
    <w:rsid w:val="00313612"/>
    <w:rPr>
      <w:rFonts w:cs="Times New Roman"/>
    </w:rPr>
  </w:style>
  <w:style w:type="character" w:customStyle="1" w:styleId="ft334">
    <w:name w:val="ft334"/>
    <w:basedOn w:val="a3"/>
    <w:uiPriority w:val="99"/>
    <w:qFormat/>
    <w:rsid w:val="00313612"/>
    <w:rPr>
      <w:rFonts w:cs="Times New Roman"/>
    </w:rPr>
  </w:style>
  <w:style w:type="character" w:customStyle="1" w:styleId="ft346">
    <w:name w:val="ft346"/>
    <w:basedOn w:val="a3"/>
    <w:uiPriority w:val="99"/>
    <w:qFormat/>
    <w:rsid w:val="00313612"/>
    <w:rPr>
      <w:rFonts w:cs="Times New Roman"/>
    </w:rPr>
  </w:style>
  <w:style w:type="character" w:customStyle="1" w:styleId="ft3">
    <w:name w:val="ft3"/>
    <w:basedOn w:val="a3"/>
    <w:uiPriority w:val="99"/>
    <w:qFormat/>
    <w:rsid w:val="00313612"/>
    <w:rPr>
      <w:rFonts w:cs="Times New Roman"/>
    </w:rPr>
  </w:style>
  <w:style w:type="character" w:customStyle="1" w:styleId="ft381">
    <w:name w:val="ft381"/>
    <w:basedOn w:val="a3"/>
    <w:uiPriority w:val="99"/>
    <w:qFormat/>
    <w:rsid w:val="00313612"/>
    <w:rPr>
      <w:rFonts w:cs="Times New Roman"/>
    </w:rPr>
  </w:style>
  <w:style w:type="character" w:customStyle="1" w:styleId="ft391">
    <w:name w:val="ft391"/>
    <w:basedOn w:val="a3"/>
    <w:uiPriority w:val="99"/>
    <w:qFormat/>
    <w:rsid w:val="00313612"/>
    <w:rPr>
      <w:rFonts w:cs="Times New Roman"/>
    </w:rPr>
  </w:style>
  <w:style w:type="character" w:customStyle="1" w:styleId="ft397">
    <w:name w:val="ft397"/>
    <w:basedOn w:val="a3"/>
    <w:uiPriority w:val="99"/>
    <w:qFormat/>
    <w:rsid w:val="00313612"/>
    <w:rPr>
      <w:rFonts w:cs="Times New Roman"/>
    </w:rPr>
  </w:style>
  <w:style w:type="character" w:customStyle="1" w:styleId="ft176">
    <w:name w:val="ft176"/>
    <w:basedOn w:val="a3"/>
    <w:uiPriority w:val="99"/>
    <w:qFormat/>
    <w:rsid w:val="00313612"/>
    <w:rPr>
      <w:rFonts w:cs="Times New Roman"/>
    </w:rPr>
  </w:style>
  <w:style w:type="character" w:customStyle="1" w:styleId="ft410">
    <w:name w:val="ft410"/>
    <w:basedOn w:val="a3"/>
    <w:uiPriority w:val="99"/>
    <w:qFormat/>
    <w:rsid w:val="00313612"/>
    <w:rPr>
      <w:rFonts w:cs="Times New Roman"/>
    </w:rPr>
  </w:style>
  <w:style w:type="character" w:customStyle="1" w:styleId="ft421">
    <w:name w:val="ft421"/>
    <w:basedOn w:val="a3"/>
    <w:uiPriority w:val="99"/>
    <w:qFormat/>
    <w:rsid w:val="00313612"/>
    <w:rPr>
      <w:rFonts w:cs="Times New Roman"/>
    </w:rPr>
  </w:style>
  <w:style w:type="character" w:customStyle="1" w:styleId="ft467">
    <w:name w:val="ft467"/>
    <w:basedOn w:val="a3"/>
    <w:uiPriority w:val="99"/>
    <w:qFormat/>
    <w:rsid w:val="00313612"/>
    <w:rPr>
      <w:rFonts w:cs="Times New Roman"/>
    </w:rPr>
  </w:style>
  <w:style w:type="character" w:customStyle="1" w:styleId="ft479">
    <w:name w:val="ft479"/>
    <w:basedOn w:val="a3"/>
    <w:uiPriority w:val="99"/>
    <w:qFormat/>
    <w:rsid w:val="00313612"/>
    <w:rPr>
      <w:rFonts w:cs="Times New Roman"/>
    </w:rPr>
  </w:style>
  <w:style w:type="character" w:customStyle="1" w:styleId="ft578">
    <w:name w:val="ft578"/>
    <w:basedOn w:val="a3"/>
    <w:uiPriority w:val="99"/>
    <w:qFormat/>
    <w:rsid w:val="00313612"/>
    <w:rPr>
      <w:rFonts w:cs="Times New Roman"/>
    </w:rPr>
  </w:style>
  <w:style w:type="character" w:customStyle="1" w:styleId="ft624">
    <w:name w:val="ft624"/>
    <w:basedOn w:val="a3"/>
    <w:uiPriority w:val="99"/>
    <w:qFormat/>
    <w:rsid w:val="00313612"/>
    <w:rPr>
      <w:rFonts w:cs="Times New Roman"/>
    </w:rPr>
  </w:style>
  <w:style w:type="character" w:customStyle="1" w:styleId="ft631">
    <w:name w:val="ft631"/>
    <w:basedOn w:val="a3"/>
    <w:uiPriority w:val="99"/>
    <w:qFormat/>
    <w:rsid w:val="00313612"/>
    <w:rPr>
      <w:rFonts w:cs="Times New Roman"/>
    </w:rPr>
  </w:style>
  <w:style w:type="character" w:customStyle="1" w:styleId="ft679">
    <w:name w:val="ft679"/>
    <w:basedOn w:val="a3"/>
    <w:uiPriority w:val="99"/>
    <w:qFormat/>
    <w:rsid w:val="00313612"/>
    <w:rPr>
      <w:rFonts w:cs="Times New Roman"/>
    </w:rPr>
  </w:style>
  <w:style w:type="character" w:customStyle="1" w:styleId="ft725">
    <w:name w:val="ft725"/>
    <w:basedOn w:val="a3"/>
    <w:uiPriority w:val="99"/>
    <w:qFormat/>
    <w:rsid w:val="00313612"/>
    <w:rPr>
      <w:rFonts w:cs="Times New Roman"/>
    </w:rPr>
  </w:style>
  <w:style w:type="character" w:customStyle="1" w:styleId="ft769">
    <w:name w:val="ft769"/>
    <w:basedOn w:val="a3"/>
    <w:uiPriority w:val="99"/>
    <w:qFormat/>
    <w:rsid w:val="00313612"/>
    <w:rPr>
      <w:rFonts w:cs="Times New Roman"/>
    </w:rPr>
  </w:style>
  <w:style w:type="character" w:customStyle="1" w:styleId="ft819">
    <w:name w:val="ft819"/>
    <w:basedOn w:val="a3"/>
    <w:uiPriority w:val="99"/>
    <w:qFormat/>
    <w:rsid w:val="00313612"/>
    <w:rPr>
      <w:rFonts w:cs="Times New Roman"/>
    </w:rPr>
  </w:style>
  <w:style w:type="character" w:customStyle="1" w:styleId="ft877">
    <w:name w:val="ft877"/>
    <w:basedOn w:val="a3"/>
    <w:uiPriority w:val="99"/>
    <w:qFormat/>
    <w:rsid w:val="00313612"/>
    <w:rPr>
      <w:rFonts w:cs="Times New Roman"/>
    </w:rPr>
  </w:style>
  <w:style w:type="character" w:customStyle="1" w:styleId="ft275">
    <w:name w:val="ft275"/>
    <w:basedOn w:val="a3"/>
    <w:uiPriority w:val="99"/>
    <w:qFormat/>
    <w:rsid w:val="00313612"/>
    <w:rPr>
      <w:rFonts w:cs="Times New Roman"/>
    </w:rPr>
  </w:style>
  <w:style w:type="character" w:customStyle="1" w:styleId="ft935">
    <w:name w:val="ft935"/>
    <w:basedOn w:val="a3"/>
    <w:uiPriority w:val="99"/>
    <w:qFormat/>
    <w:rsid w:val="00313612"/>
    <w:rPr>
      <w:rFonts w:cs="Times New Roman"/>
    </w:rPr>
  </w:style>
  <w:style w:type="character" w:customStyle="1" w:styleId="ft969">
    <w:name w:val="ft969"/>
    <w:basedOn w:val="a3"/>
    <w:uiPriority w:val="99"/>
    <w:qFormat/>
    <w:rsid w:val="00313612"/>
    <w:rPr>
      <w:rFonts w:cs="Times New Roman"/>
    </w:rPr>
  </w:style>
  <w:style w:type="character" w:customStyle="1" w:styleId="ft1010">
    <w:name w:val="ft1010"/>
    <w:basedOn w:val="a3"/>
    <w:uiPriority w:val="99"/>
    <w:qFormat/>
    <w:rsid w:val="00313612"/>
    <w:rPr>
      <w:rFonts w:cs="Times New Roman"/>
    </w:rPr>
  </w:style>
  <w:style w:type="character" w:customStyle="1" w:styleId="ft1058">
    <w:name w:val="ft1058"/>
    <w:basedOn w:val="a3"/>
    <w:uiPriority w:val="99"/>
    <w:qFormat/>
    <w:rsid w:val="00313612"/>
    <w:rPr>
      <w:rFonts w:cs="Times New Roman"/>
    </w:rPr>
  </w:style>
  <w:style w:type="character" w:customStyle="1" w:styleId="ft1101">
    <w:name w:val="ft1101"/>
    <w:basedOn w:val="a3"/>
    <w:uiPriority w:val="99"/>
    <w:qFormat/>
    <w:rsid w:val="00313612"/>
    <w:rPr>
      <w:rFonts w:cs="Times New Roman"/>
    </w:rPr>
  </w:style>
  <w:style w:type="character" w:customStyle="1" w:styleId="ft1162">
    <w:name w:val="ft1162"/>
    <w:basedOn w:val="a3"/>
    <w:uiPriority w:val="99"/>
    <w:qFormat/>
    <w:rsid w:val="00313612"/>
    <w:rPr>
      <w:rFonts w:cs="Times New Roman"/>
    </w:rPr>
  </w:style>
  <w:style w:type="character" w:customStyle="1" w:styleId="ft1197">
    <w:name w:val="ft1197"/>
    <w:basedOn w:val="a3"/>
    <w:uiPriority w:val="99"/>
    <w:qFormat/>
    <w:rsid w:val="00313612"/>
    <w:rPr>
      <w:rFonts w:cs="Times New Roman"/>
    </w:rPr>
  </w:style>
  <w:style w:type="character" w:customStyle="1" w:styleId="ft1248">
    <w:name w:val="ft1248"/>
    <w:basedOn w:val="a3"/>
    <w:uiPriority w:val="99"/>
    <w:qFormat/>
    <w:rsid w:val="00313612"/>
    <w:rPr>
      <w:rFonts w:cs="Times New Roman"/>
    </w:rPr>
  </w:style>
  <w:style w:type="character" w:customStyle="1" w:styleId="ft1293">
    <w:name w:val="ft1293"/>
    <w:basedOn w:val="a3"/>
    <w:uiPriority w:val="99"/>
    <w:qFormat/>
    <w:rsid w:val="00313612"/>
    <w:rPr>
      <w:rFonts w:cs="Times New Roman"/>
    </w:rPr>
  </w:style>
  <w:style w:type="character" w:customStyle="1" w:styleId="ft1308">
    <w:name w:val="ft1308"/>
    <w:basedOn w:val="a3"/>
    <w:uiPriority w:val="99"/>
    <w:qFormat/>
    <w:rsid w:val="00313612"/>
    <w:rPr>
      <w:rFonts w:cs="Times New Roman"/>
    </w:rPr>
  </w:style>
  <w:style w:type="character" w:customStyle="1" w:styleId="ft1366">
    <w:name w:val="ft1366"/>
    <w:basedOn w:val="a3"/>
    <w:uiPriority w:val="99"/>
    <w:qFormat/>
    <w:rsid w:val="00313612"/>
    <w:rPr>
      <w:rFonts w:cs="Times New Roman"/>
    </w:rPr>
  </w:style>
  <w:style w:type="character" w:customStyle="1" w:styleId="ft1377">
    <w:name w:val="ft1377"/>
    <w:basedOn w:val="a3"/>
    <w:uiPriority w:val="99"/>
    <w:qFormat/>
    <w:rsid w:val="00313612"/>
    <w:rPr>
      <w:rFonts w:cs="Times New Roman"/>
    </w:rPr>
  </w:style>
  <w:style w:type="character" w:customStyle="1" w:styleId="ft1380">
    <w:name w:val="ft1380"/>
    <w:basedOn w:val="a3"/>
    <w:uiPriority w:val="99"/>
    <w:qFormat/>
    <w:rsid w:val="00313612"/>
    <w:rPr>
      <w:rFonts w:cs="Times New Roman"/>
    </w:rPr>
  </w:style>
  <w:style w:type="character" w:customStyle="1" w:styleId="ft1389">
    <w:name w:val="ft1389"/>
    <w:basedOn w:val="a3"/>
    <w:uiPriority w:val="99"/>
    <w:qFormat/>
    <w:rsid w:val="00313612"/>
    <w:rPr>
      <w:rFonts w:cs="Times New Roman"/>
    </w:rPr>
  </w:style>
  <w:style w:type="character" w:customStyle="1" w:styleId="ft1393">
    <w:name w:val="ft1393"/>
    <w:basedOn w:val="a3"/>
    <w:uiPriority w:val="99"/>
    <w:qFormat/>
    <w:rsid w:val="00313612"/>
    <w:rPr>
      <w:rFonts w:cs="Times New Roman"/>
    </w:rPr>
  </w:style>
  <w:style w:type="character" w:customStyle="1" w:styleId="ft1400">
    <w:name w:val="ft1400"/>
    <w:basedOn w:val="a3"/>
    <w:uiPriority w:val="99"/>
    <w:qFormat/>
    <w:rsid w:val="00313612"/>
    <w:rPr>
      <w:rFonts w:cs="Times New Roman"/>
    </w:rPr>
  </w:style>
  <w:style w:type="character" w:customStyle="1" w:styleId="ft1407">
    <w:name w:val="ft1407"/>
    <w:basedOn w:val="a3"/>
    <w:uiPriority w:val="99"/>
    <w:qFormat/>
    <w:rsid w:val="00313612"/>
    <w:rPr>
      <w:rFonts w:cs="Times New Roman"/>
    </w:rPr>
  </w:style>
  <w:style w:type="character" w:customStyle="1" w:styleId="ft1410">
    <w:name w:val="ft1410"/>
    <w:basedOn w:val="a3"/>
    <w:uiPriority w:val="99"/>
    <w:qFormat/>
    <w:rsid w:val="00313612"/>
    <w:rPr>
      <w:rFonts w:cs="Times New Roman"/>
    </w:rPr>
  </w:style>
  <w:style w:type="character" w:customStyle="1" w:styleId="ft1427">
    <w:name w:val="ft1427"/>
    <w:basedOn w:val="a3"/>
    <w:uiPriority w:val="99"/>
    <w:qFormat/>
    <w:rsid w:val="00313612"/>
    <w:rPr>
      <w:rFonts w:cs="Times New Roman"/>
    </w:rPr>
  </w:style>
  <w:style w:type="character" w:customStyle="1" w:styleId="ft1478">
    <w:name w:val="ft1478"/>
    <w:basedOn w:val="a3"/>
    <w:uiPriority w:val="99"/>
    <w:qFormat/>
    <w:rsid w:val="00313612"/>
    <w:rPr>
      <w:rFonts w:cs="Times New Roman"/>
    </w:rPr>
  </w:style>
  <w:style w:type="character" w:customStyle="1" w:styleId="ft1533">
    <w:name w:val="ft1533"/>
    <w:basedOn w:val="a3"/>
    <w:uiPriority w:val="99"/>
    <w:qFormat/>
    <w:rsid w:val="00313612"/>
    <w:rPr>
      <w:rFonts w:cs="Times New Roman"/>
    </w:rPr>
  </w:style>
  <w:style w:type="character" w:customStyle="1" w:styleId="ft1586">
    <w:name w:val="ft1586"/>
    <w:basedOn w:val="a3"/>
    <w:uiPriority w:val="99"/>
    <w:qFormat/>
    <w:rsid w:val="00313612"/>
    <w:rPr>
      <w:rFonts w:cs="Times New Roman"/>
    </w:rPr>
  </w:style>
  <w:style w:type="character" w:customStyle="1" w:styleId="ft1627">
    <w:name w:val="ft1627"/>
    <w:basedOn w:val="a3"/>
    <w:uiPriority w:val="99"/>
    <w:qFormat/>
    <w:rsid w:val="00313612"/>
    <w:rPr>
      <w:rFonts w:cs="Times New Roman"/>
    </w:rPr>
  </w:style>
  <w:style w:type="character" w:customStyle="1" w:styleId="ft1634">
    <w:name w:val="ft1634"/>
    <w:basedOn w:val="a3"/>
    <w:uiPriority w:val="99"/>
    <w:qFormat/>
    <w:rsid w:val="00313612"/>
    <w:rPr>
      <w:rFonts w:cs="Times New Roman"/>
    </w:rPr>
  </w:style>
  <w:style w:type="character" w:customStyle="1" w:styleId="ft1638">
    <w:name w:val="ft1638"/>
    <w:basedOn w:val="a3"/>
    <w:uiPriority w:val="99"/>
    <w:qFormat/>
    <w:rsid w:val="00313612"/>
    <w:rPr>
      <w:rFonts w:cs="Times New Roman"/>
    </w:rPr>
  </w:style>
  <w:style w:type="character" w:customStyle="1" w:styleId="ft1643">
    <w:name w:val="ft1643"/>
    <w:basedOn w:val="a3"/>
    <w:uiPriority w:val="99"/>
    <w:qFormat/>
    <w:rsid w:val="00313612"/>
    <w:rPr>
      <w:rFonts w:cs="Times New Roman"/>
    </w:rPr>
  </w:style>
  <w:style w:type="character" w:customStyle="1" w:styleId="ft1659">
    <w:name w:val="ft1659"/>
    <w:basedOn w:val="a3"/>
    <w:uiPriority w:val="99"/>
    <w:qFormat/>
    <w:rsid w:val="00313612"/>
    <w:rPr>
      <w:rFonts w:cs="Times New Roman"/>
    </w:rPr>
  </w:style>
  <w:style w:type="character" w:customStyle="1" w:styleId="ft1665">
    <w:name w:val="ft1665"/>
    <w:basedOn w:val="a3"/>
    <w:uiPriority w:val="99"/>
    <w:qFormat/>
    <w:rsid w:val="00313612"/>
    <w:rPr>
      <w:rFonts w:cs="Times New Roman"/>
    </w:rPr>
  </w:style>
  <w:style w:type="character" w:customStyle="1" w:styleId="ft1711">
    <w:name w:val="ft1711"/>
    <w:basedOn w:val="a3"/>
    <w:uiPriority w:val="99"/>
    <w:qFormat/>
    <w:rsid w:val="00313612"/>
    <w:rPr>
      <w:rFonts w:cs="Times New Roman"/>
    </w:rPr>
  </w:style>
  <w:style w:type="character" w:customStyle="1" w:styleId="ft1757">
    <w:name w:val="ft1757"/>
    <w:basedOn w:val="a3"/>
    <w:uiPriority w:val="99"/>
    <w:qFormat/>
    <w:rsid w:val="00313612"/>
    <w:rPr>
      <w:rFonts w:cs="Times New Roman"/>
    </w:rPr>
  </w:style>
  <w:style w:type="character" w:customStyle="1" w:styleId="ft1804">
    <w:name w:val="ft1804"/>
    <w:basedOn w:val="a3"/>
    <w:uiPriority w:val="99"/>
    <w:qFormat/>
    <w:rsid w:val="00313612"/>
    <w:rPr>
      <w:rFonts w:cs="Times New Roman"/>
    </w:rPr>
  </w:style>
  <w:style w:type="character" w:customStyle="1" w:styleId="ft1855">
    <w:name w:val="ft1855"/>
    <w:basedOn w:val="a3"/>
    <w:uiPriority w:val="99"/>
    <w:qFormat/>
    <w:rsid w:val="00313612"/>
    <w:rPr>
      <w:rFonts w:cs="Times New Roman"/>
    </w:rPr>
  </w:style>
  <w:style w:type="character" w:customStyle="1" w:styleId="ft1883">
    <w:name w:val="ft1883"/>
    <w:basedOn w:val="a3"/>
    <w:uiPriority w:val="99"/>
    <w:qFormat/>
    <w:rsid w:val="00313612"/>
    <w:rPr>
      <w:rFonts w:cs="Times New Roman"/>
    </w:rPr>
  </w:style>
  <w:style w:type="character" w:customStyle="1" w:styleId="ft1937">
    <w:name w:val="ft1937"/>
    <w:basedOn w:val="a3"/>
    <w:uiPriority w:val="99"/>
    <w:qFormat/>
    <w:rsid w:val="00313612"/>
    <w:rPr>
      <w:rFonts w:cs="Times New Roman"/>
    </w:rPr>
  </w:style>
  <w:style w:type="character" w:customStyle="1" w:styleId="ft1983">
    <w:name w:val="ft1983"/>
    <w:basedOn w:val="a3"/>
    <w:uiPriority w:val="99"/>
    <w:qFormat/>
    <w:rsid w:val="00313612"/>
    <w:rPr>
      <w:rFonts w:cs="Times New Roman"/>
    </w:rPr>
  </w:style>
  <w:style w:type="character" w:customStyle="1" w:styleId="ft2028">
    <w:name w:val="ft2028"/>
    <w:basedOn w:val="a3"/>
    <w:uiPriority w:val="99"/>
    <w:qFormat/>
    <w:rsid w:val="00313612"/>
    <w:rPr>
      <w:rFonts w:cs="Times New Roman"/>
    </w:rPr>
  </w:style>
  <w:style w:type="character" w:customStyle="1" w:styleId="ft2049">
    <w:name w:val="ft2049"/>
    <w:basedOn w:val="a3"/>
    <w:uiPriority w:val="99"/>
    <w:qFormat/>
    <w:rsid w:val="00313612"/>
    <w:rPr>
      <w:rFonts w:cs="Times New Roman"/>
    </w:rPr>
  </w:style>
  <w:style w:type="character" w:customStyle="1" w:styleId="ft2096">
    <w:name w:val="ft2096"/>
    <w:basedOn w:val="a3"/>
    <w:uiPriority w:val="99"/>
    <w:qFormat/>
    <w:rsid w:val="00313612"/>
    <w:rPr>
      <w:rFonts w:cs="Times New Roman"/>
    </w:rPr>
  </w:style>
  <w:style w:type="character" w:customStyle="1" w:styleId="ft2144">
    <w:name w:val="ft2144"/>
    <w:basedOn w:val="a3"/>
    <w:uiPriority w:val="99"/>
    <w:qFormat/>
    <w:rsid w:val="00313612"/>
    <w:rPr>
      <w:rFonts w:cs="Times New Roman"/>
    </w:rPr>
  </w:style>
  <w:style w:type="character" w:customStyle="1" w:styleId="ft2234">
    <w:name w:val="ft2234"/>
    <w:basedOn w:val="a3"/>
    <w:uiPriority w:val="99"/>
    <w:qFormat/>
    <w:rsid w:val="00313612"/>
    <w:rPr>
      <w:rFonts w:cs="Times New Roman"/>
    </w:rPr>
  </w:style>
  <w:style w:type="character" w:customStyle="1" w:styleId="ft2289">
    <w:name w:val="ft2289"/>
    <w:basedOn w:val="a3"/>
    <w:uiPriority w:val="99"/>
    <w:qFormat/>
    <w:rsid w:val="00313612"/>
    <w:rPr>
      <w:rFonts w:cs="Times New Roman"/>
    </w:rPr>
  </w:style>
  <w:style w:type="character" w:customStyle="1" w:styleId="ft1884">
    <w:name w:val="ft1884"/>
    <w:basedOn w:val="a3"/>
    <w:uiPriority w:val="99"/>
    <w:qFormat/>
    <w:rsid w:val="00313612"/>
    <w:rPr>
      <w:rFonts w:cs="Times New Roman"/>
    </w:rPr>
  </w:style>
  <w:style w:type="character" w:customStyle="1" w:styleId="ft2343">
    <w:name w:val="ft2343"/>
    <w:basedOn w:val="a3"/>
    <w:uiPriority w:val="99"/>
    <w:qFormat/>
    <w:rsid w:val="00313612"/>
    <w:rPr>
      <w:rFonts w:cs="Times New Roman"/>
    </w:rPr>
  </w:style>
  <w:style w:type="character" w:customStyle="1" w:styleId="ft2392">
    <w:name w:val="ft2392"/>
    <w:basedOn w:val="a3"/>
    <w:uiPriority w:val="99"/>
    <w:qFormat/>
    <w:rsid w:val="00313612"/>
    <w:rPr>
      <w:rFonts w:cs="Times New Roman"/>
    </w:rPr>
  </w:style>
  <w:style w:type="character" w:customStyle="1" w:styleId="ft2439">
    <w:name w:val="ft2439"/>
    <w:basedOn w:val="a3"/>
    <w:uiPriority w:val="99"/>
    <w:qFormat/>
    <w:rsid w:val="00313612"/>
    <w:rPr>
      <w:rFonts w:cs="Times New Roman"/>
    </w:rPr>
  </w:style>
  <w:style w:type="character" w:customStyle="1" w:styleId="ft2489">
    <w:name w:val="ft2489"/>
    <w:basedOn w:val="a3"/>
    <w:uiPriority w:val="99"/>
    <w:qFormat/>
    <w:rsid w:val="00313612"/>
    <w:rPr>
      <w:rFonts w:cs="Times New Roman"/>
    </w:rPr>
  </w:style>
  <w:style w:type="character" w:customStyle="1" w:styleId="ft2500">
    <w:name w:val="ft2500"/>
    <w:basedOn w:val="a3"/>
    <w:uiPriority w:val="99"/>
    <w:qFormat/>
    <w:rsid w:val="00313612"/>
    <w:rPr>
      <w:rFonts w:cs="Times New Roman"/>
    </w:rPr>
  </w:style>
  <w:style w:type="character" w:customStyle="1" w:styleId="ft2555">
    <w:name w:val="ft2555"/>
    <w:basedOn w:val="a3"/>
    <w:uiPriority w:val="99"/>
    <w:qFormat/>
    <w:rsid w:val="00313612"/>
    <w:rPr>
      <w:rFonts w:cs="Times New Roman"/>
    </w:rPr>
  </w:style>
  <w:style w:type="character" w:customStyle="1" w:styleId="ft2562">
    <w:name w:val="ft2562"/>
    <w:basedOn w:val="a3"/>
    <w:uiPriority w:val="99"/>
    <w:qFormat/>
    <w:rsid w:val="00313612"/>
    <w:rPr>
      <w:rFonts w:cs="Times New Roman"/>
    </w:rPr>
  </w:style>
  <w:style w:type="character" w:customStyle="1" w:styleId="ft2569">
    <w:name w:val="ft2569"/>
    <w:basedOn w:val="a3"/>
    <w:uiPriority w:val="99"/>
    <w:qFormat/>
    <w:rsid w:val="00313612"/>
    <w:rPr>
      <w:rFonts w:cs="Times New Roman"/>
    </w:rPr>
  </w:style>
  <w:style w:type="character" w:customStyle="1" w:styleId="ft2572">
    <w:name w:val="ft2572"/>
    <w:basedOn w:val="a3"/>
    <w:uiPriority w:val="99"/>
    <w:qFormat/>
    <w:rsid w:val="00313612"/>
    <w:rPr>
      <w:rFonts w:cs="Times New Roman"/>
    </w:rPr>
  </w:style>
  <w:style w:type="character" w:customStyle="1" w:styleId="ft2581">
    <w:name w:val="ft2581"/>
    <w:basedOn w:val="a3"/>
    <w:uiPriority w:val="99"/>
    <w:qFormat/>
    <w:rsid w:val="00313612"/>
    <w:rPr>
      <w:rFonts w:cs="Times New Roman"/>
    </w:rPr>
  </w:style>
  <w:style w:type="character" w:customStyle="1" w:styleId="ft2590">
    <w:name w:val="ft2590"/>
    <w:basedOn w:val="a3"/>
    <w:uiPriority w:val="99"/>
    <w:qFormat/>
    <w:rsid w:val="00313612"/>
    <w:rPr>
      <w:rFonts w:cs="Times New Roman"/>
    </w:rPr>
  </w:style>
  <w:style w:type="character" w:customStyle="1" w:styleId="ft2624">
    <w:name w:val="ft2624"/>
    <w:basedOn w:val="a3"/>
    <w:uiPriority w:val="99"/>
    <w:qFormat/>
    <w:rsid w:val="00313612"/>
    <w:rPr>
      <w:rFonts w:cs="Times New Roman"/>
    </w:rPr>
  </w:style>
  <w:style w:type="character" w:customStyle="1" w:styleId="ft2669">
    <w:name w:val="ft2669"/>
    <w:basedOn w:val="a3"/>
    <w:uiPriority w:val="99"/>
    <w:qFormat/>
    <w:rsid w:val="00313612"/>
    <w:rPr>
      <w:rFonts w:cs="Times New Roman"/>
    </w:rPr>
  </w:style>
  <w:style w:type="character" w:customStyle="1" w:styleId="ft2679">
    <w:name w:val="ft2679"/>
    <w:basedOn w:val="a3"/>
    <w:uiPriority w:val="99"/>
    <w:qFormat/>
    <w:rsid w:val="00313612"/>
    <w:rPr>
      <w:rFonts w:cs="Times New Roman"/>
    </w:rPr>
  </w:style>
  <w:style w:type="character" w:customStyle="1" w:styleId="ft2716">
    <w:name w:val="ft2716"/>
    <w:basedOn w:val="a3"/>
    <w:uiPriority w:val="99"/>
    <w:qFormat/>
    <w:rsid w:val="00313612"/>
    <w:rPr>
      <w:rFonts w:cs="Times New Roman"/>
    </w:rPr>
  </w:style>
  <w:style w:type="character" w:customStyle="1" w:styleId="ft2726">
    <w:name w:val="ft2726"/>
    <w:basedOn w:val="a3"/>
    <w:uiPriority w:val="99"/>
    <w:qFormat/>
    <w:rsid w:val="00313612"/>
    <w:rPr>
      <w:rFonts w:cs="Times New Roman"/>
    </w:rPr>
  </w:style>
  <w:style w:type="character" w:customStyle="1" w:styleId="ft2773">
    <w:name w:val="ft2773"/>
    <w:basedOn w:val="a3"/>
    <w:uiPriority w:val="99"/>
    <w:qFormat/>
    <w:rsid w:val="00313612"/>
    <w:rPr>
      <w:rFonts w:cs="Times New Roman"/>
    </w:rPr>
  </w:style>
  <w:style w:type="character" w:customStyle="1" w:styleId="ft2782">
    <w:name w:val="ft2782"/>
    <w:basedOn w:val="a3"/>
    <w:uiPriority w:val="99"/>
    <w:qFormat/>
    <w:rsid w:val="00313612"/>
    <w:rPr>
      <w:rFonts w:cs="Times New Roman"/>
    </w:rPr>
  </w:style>
  <w:style w:type="character" w:customStyle="1" w:styleId="ft2828">
    <w:name w:val="ft2828"/>
    <w:basedOn w:val="a3"/>
    <w:uiPriority w:val="99"/>
    <w:qFormat/>
    <w:rsid w:val="00313612"/>
    <w:rPr>
      <w:rFonts w:cs="Times New Roman"/>
    </w:rPr>
  </w:style>
  <w:style w:type="character" w:customStyle="1" w:styleId="ft2877">
    <w:name w:val="ft2877"/>
    <w:basedOn w:val="a3"/>
    <w:uiPriority w:val="99"/>
    <w:qFormat/>
    <w:rsid w:val="00313612"/>
    <w:rPr>
      <w:rFonts w:cs="Times New Roman"/>
    </w:rPr>
  </w:style>
  <w:style w:type="character" w:customStyle="1" w:styleId="ft2921">
    <w:name w:val="ft2921"/>
    <w:basedOn w:val="a3"/>
    <w:uiPriority w:val="99"/>
    <w:qFormat/>
    <w:rsid w:val="00313612"/>
    <w:rPr>
      <w:rFonts w:cs="Times New Roman"/>
    </w:rPr>
  </w:style>
  <w:style w:type="character" w:customStyle="1" w:styleId="ft2927">
    <w:name w:val="ft2927"/>
    <w:basedOn w:val="a3"/>
    <w:uiPriority w:val="99"/>
    <w:qFormat/>
    <w:rsid w:val="00313612"/>
    <w:rPr>
      <w:rFonts w:cs="Times New Roman"/>
    </w:rPr>
  </w:style>
  <w:style w:type="character" w:customStyle="1" w:styleId="ft2935">
    <w:name w:val="ft2935"/>
    <w:basedOn w:val="a3"/>
    <w:uiPriority w:val="99"/>
    <w:qFormat/>
    <w:rsid w:val="00313612"/>
    <w:rPr>
      <w:rFonts w:cs="Times New Roman"/>
    </w:rPr>
  </w:style>
  <w:style w:type="character" w:customStyle="1" w:styleId="ft2943">
    <w:name w:val="ft2943"/>
    <w:basedOn w:val="a3"/>
    <w:uiPriority w:val="99"/>
    <w:qFormat/>
    <w:rsid w:val="00313612"/>
    <w:rPr>
      <w:rFonts w:cs="Times New Roman"/>
    </w:rPr>
  </w:style>
  <w:style w:type="character" w:customStyle="1" w:styleId="ft2952">
    <w:name w:val="ft2952"/>
    <w:basedOn w:val="a3"/>
    <w:uiPriority w:val="99"/>
    <w:qFormat/>
    <w:rsid w:val="00313612"/>
    <w:rPr>
      <w:rFonts w:cs="Times New Roman"/>
    </w:rPr>
  </w:style>
  <w:style w:type="character" w:customStyle="1" w:styleId="ft2954">
    <w:name w:val="ft2954"/>
    <w:basedOn w:val="a3"/>
    <w:uiPriority w:val="99"/>
    <w:qFormat/>
    <w:rsid w:val="00313612"/>
    <w:rPr>
      <w:rFonts w:cs="Times New Roman"/>
    </w:rPr>
  </w:style>
  <w:style w:type="character" w:customStyle="1" w:styleId="ft2955">
    <w:name w:val="ft2955"/>
    <w:basedOn w:val="a3"/>
    <w:uiPriority w:val="99"/>
    <w:qFormat/>
    <w:rsid w:val="00313612"/>
    <w:rPr>
      <w:rFonts w:cs="Times New Roman"/>
    </w:rPr>
  </w:style>
  <w:style w:type="character" w:customStyle="1" w:styleId="ft2962">
    <w:name w:val="ft2962"/>
    <w:basedOn w:val="a3"/>
    <w:uiPriority w:val="99"/>
    <w:qFormat/>
    <w:rsid w:val="00313612"/>
    <w:rPr>
      <w:rFonts w:cs="Times New Roman"/>
    </w:rPr>
  </w:style>
  <w:style w:type="character" w:customStyle="1" w:styleId="ft2968">
    <w:name w:val="ft2968"/>
    <w:basedOn w:val="a3"/>
    <w:uiPriority w:val="99"/>
    <w:qFormat/>
    <w:rsid w:val="00313612"/>
    <w:rPr>
      <w:rFonts w:cs="Times New Roman"/>
    </w:rPr>
  </w:style>
  <w:style w:type="character" w:customStyle="1" w:styleId="ft2973">
    <w:name w:val="ft2973"/>
    <w:basedOn w:val="a3"/>
    <w:uiPriority w:val="99"/>
    <w:qFormat/>
    <w:rsid w:val="00313612"/>
    <w:rPr>
      <w:rFonts w:cs="Times New Roman"/>
    </w:rPr>
  </w:style>
  <w:style w:type="character" w:customStyle="1" w:styleId="ft2974">
    <w:name w:val="ft2974"/>
    <w:basedOn w:val="a3"/>
    <w:uiPriority w:val="99"/>
    <w:qFormat/>
    <w:rsid w:val="00313612"/>
    <w:rPr>
      <w:rFonts w:cs="Times New Roman"/>
    </w:rPr>
  </w:style>
  <w:style w:type="character" w:customStyle="1" w:styleId="ft2976">
    <w:name w:val="ft2976"/>
    <w:basedOn w:val="a3"/>
    <w:uiPriority w:val="99"/>
    <w:qFormat/>
    <w:rsid w:val="00313612"/>
    <w:rPr>
      <w:rFonts w:cs="Times New Roman"/>
    </w:rPr>
  </w:style>
  <w:style w:type="character" w:customStyle="1" w:styleId="ft2985">
    <w:name w:val="ft2985"/>
    <w:basedOn w:val="a3"/>
    <w:uiPriority w:val="99"/>
    <w:qFormat/>
    <w:rsid w:val="00313612"/>
    <w:rPr>
      <w:rFonts w:cs="Times New Roman"/>
    </w:rPr>
  </w:style>
  <w:style w:type="character" w:customStyle="1" w:styleId="ft3002">
    <w:name w:val="ft3002"/>
    <w:basedOn w:val="a3"/>
    <w:uiPriority w:val="99"/>
    <w:qFormat/>
    <w:rsid w:val="00313612"/>
    <w:rPr>
      <w:rFonts w:cs="Times New Roman"/>
    </w:rPr>
  </w:style>
  <w:style w:type="character" w:customStyle="1" w:styleId="ft3037">
    <w:name w:val="ft3037"/>
    <w:basedOn w:val="a3"/>
    <w:uiPriority w:val="99"/>
    <w:qFormat/>
    <w:rsid w:val="00313612"/>
    <w:rPr>
      <w:rFonts w:cs="Times New Roman"/>
    </w:rPr>
  </w:style>
  <w:style w:type="character" w:customStyle="1" w:styleId="ft3084">
    <w:name w:val="ft3084"/>
    <w:basedOn w:val="a3"/>
    <w:uiPriority w:val="99"/>
    <w:qFormat/>
    <w:rsid w:val="00313612"/>
    <w:rPr>
      <w:rFonts w:cs="Times New Roman"/>
    </w:rPr>
  </w:style>
  <w:style w:type="character" w:customStyle="1" w:styleId="ft3127">
    <w:name w:val="ft3127"/>
    <w:basedOn w:val="a3"/>
    <w:uiPriority w:val="99"/>
    <w:qFormat/>
    <w:rsid w:val="00313612"/>
    <w:rPr>
      <w:rFonts w:cs="Times New Roman"/>
    </w:rPr>
  </w:style>
  <w:style w:type="character" w:customStyle="1" w:styleId="ft3156">
    <w:name w:val="ft3156"/>
    <w:basedOn w:val="a3"/>
    <w:uiPriority w:val="99"/>
    <w:qFormat/>
    <w:rsid w:val="00313612"/>
    <w:rPr>
      <w:rFonts w:cs="Times New Roman"/>
    </w:rPr>
  </w:style>
  <w:style w:type="character" w:customStyle="1" w:styleId="ft3206">
    <w:name w:val="ft3206"/>
    <w:basedOn w:val="a3"/>
    <w:uiPriority w:val="99"/>
    <w:qFormat/>
    <w:rsid w:val="00313612"/>
    <w:rPr>
      <w:rFonts w:cs="Times New Roman"/>
    </w:rPr>
  </w:style>
  <w:style w:type="character" w:customStyle="1" w:styleId="ft3264">
    <w:name w:val="ft3264"/>
    <w:basedOn w:val="a3"/>
    <w:uiPriority w:val="99"/>
    <w:qFormat/>
    <w:rsid w:val="00313612"/>
    <w:rPr>
      <w:rFonts w:cs="Times New Roman"/>
    </w:rPr>
  </w:style>
  <w:style w:type="character" w:customStyle="1" w:styleId="ft3315">
    <w:name w:val="ft3315"/>
    <w:basedOn w:val="a3"/>
    <w:uiPriority w:val="99"/>
    <w:qFormat/>
    <w:rsid w:val="00313612"/>
    <w:rPr>
      <w:rFonts w:cs="Times New Roman"/>
    </w:rPr>
  </w:style>
  <w:style w:type="character" w:customStyle="1" w:styleId="ft3373">
    <w:name w:val="ft3373"/>
    <w:basedOn w:val="a3"/>
    <w:uiPriority w:val="99"/>
    <w:qFormat/>
    <w:rsid w:val="00313612"/>
    <w:rPr>
      <w:rFonts w:cs="Times New Roman"/>
    </w:rPr>
  </w:style>
  <w:style w:type="character" w:customStyle="1" w:styleId="ft3432">
    <w:name w:val="ft3432"/>
    <w:basedOn w:val="a3"/>
    <w:uiPriority w:val="99"/>
    <w:qFormat/>
    <w:rsid w:val="00313612"/>
    <w:rPr>
      <w:rFonts w:cs="Times New Roman"/>
    </w:rPr>
  </w:style>
  <w:style w:type="character" w:customStyle="1" w:styleId="ft3489">
    <w:name w:val="ft3489"/>
    <w:basedOn w:val="a3"/>
    <w:uiPriority w:val="99"/>
    <w:qFormat/>
    <w:rsid w:val="00313612"/>
    <w:rPr>
      <w:rFonts w:cs="Times New Roman"/>
    </w:rPr>
  </w:style>
  <w:style w:type="character" w:customStyle="1" w:styleId="ft3546">
    <w:name w:val="ft3546"/>
    <w:basedOn w:val="a3"/>
    <w:uiPriority w:val="99"/>
    <w:qFormat/>
    <w:rsid w:val="00313612"/>
    <w:rPr>
      <w:rFonts w:cs="Times New Roman"/>
    </w:rPr>
  </w:style>
  <w:style w:type="character" w:customStyle="1" w:styleId="ft3608">
    <w:name w:val="ft3608"/>
    <w:basedOn w:val="a3"/>
    <w:uiPriority w:val="99"/>
    <w:qFormat/>
    <w:rsid w:val="00313612"/>
    <w:rPr>
      <w:rFonts w:cs="Times New Roman"/>
    </w:rPr>
  </w:style>
  <w:style w:type="character" w:customStyle="1" w:styleId="ft3651">
    <w:name w:val="ft3651"/>
    <w:basedOn w:val="a3"/>
    <w:uiPriority w:val="99"/>
    <w:qFormat/>
    <w:rsid w:val="00313612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313612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313612"/>
    <w:rPr>
      <w:rFonts w:cs="Times New Roman"/>
    </w:rPr>
  </w:style>
  <w:style w:type="character" w:customStyle="1" w:styleId="1142">
    <w:name w:val="Знак Знак114"/>
    <w:uiPriority w:val="99"/>
    <w:locked/>
    <w:rsid w:val="00313612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31361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313612"/>
  </w:style>
  <w:style w:type="character" w:customStyle="1" w:styleId="ft9274">
    <w:name w:val="ft9274"/>
    <w:uiPriority w:val="99"/>
    <w:qFormat/>
    <w:rsid w:val="00313612"/>
  </w:style>
  <w:style w:type="character" w:customStyle="1" w:styleId="ft9282">
    <w:name w:val="ft9282"/>
    <w:uiPriority w:val="99"/>
    <w:qFormat/>
    <w:rsid w:val="00313612"/>
  </w:style>
  <w:style w:type="character" w:customStyle="1" w:styleId="ft9284">
    <w:name w:val="ft9284"/>
    <w:uiPriority w:val="99"/>
    <w:qFormat/>
    <w:rsid w:val="00313612"/>
  </w:style>
  <w:style w:type="character" w:customStyle="1" w:styleId="ft9287">
    <w:name w:val="ft9287"/>
    <w:uiPriority w:val="99"/>
    <w:qFormat/>
    <w:rsid w:val="00313612"/>
  </w:style>
  <w:style w:type="character" w:customStyle="1" w:styleId="ft9293">
    <w:name w:val="ft9293"/>
    <w:uiPriority w:val="99"/>
    <w:qFormat/>
    <w:rsid w:val="00313612"/>
  </w:style>
  <w:style w:type="character" w:customStyle="1" w:styleId="ft9299">
    <w:name w:val="ft9299"/>
    <w:uiPriority w:val="99"/>
    <w:qFormat/>
    <w:rsid w:val="00313612"/>
  </w:style>
  <w:style w:type="character" w:customStyle="1" w:styleId="ft9306">
    <w:name w:val="ft9306"/>
    <w:uiPriority w:val="99"/>
    <w:qFormat/>
    <w:rsid w:val="00313612"/>
  </w:style>
  <w:style w:type="character" w:customStyle="1" w:styleId="ft8849">
    <w:name w:val="ft8849"/>
    <w:uiPriority w:val="99"/>
    <w:qFormat/>
    <w:rsid w:val="00313612"/>
  </w:style>
  <w:style w:type="character" w:customStyle="1" w:styleId="ft9312">
    <w:name w:val="ft9312"/>
    <w:uiPriority w:val="99"/>
    <w:qFormat/>
    <w:rsid w:val="00313612"/>
  </w:style>
  <w:style w:type="character" w:customStyle="1" w:styleId="ft9316">
    <w:name w:val="ft9316"/>
    <w:uiPriority w:val="99"/>
    <w:qFormat/>
    <w:rsid w:val="00313612"/>
  </w:style>
  <w:style w:type="character" w:customStyle="1" w:styleId="ft9324">
    <w:name w:val="ft9324"/>
    <w:uiPriority w:val="99"/>
    <w:qFormat/>
    <w:rsid w:val="00313612"/>
  </w:style>
  <w:style w:type="character" w:customStyle="1" w:styleId="ft9330">
    <w:name w:val="ft9330"/>
    <w:uiPriority w:val="99"/>
    <w:qFormat/>
    <w:rsid w:val="00313612"/>
  </w:style>
  <w:style w:type="character" w:customStyle="1" w:styleId="18100">
    <w:name w:val="Знак Знак1810"/>
    <w:uiPriority w:val="99"/>
    <w:rsid w:val="00313612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313612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313612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313612"/>
    <w:rPr>
      <w:rFonts w:ascii="Wingdings" w:hAnsi="Wingdings"/>
    </w:rPr>
  </w:style>
  <w:style w:type="character" w:customStyle="1" w:styleId="WW8Num39z0">
    <w:name w:val="WW8Num39z0"/>
    <w:uiPriority w:val="99"/>
    <w:qFormat/>
    <w:rsid w:val="00313612"/>
    <w:rPr>
      <w:rFonts w:ascii="Wingdings" w:hAnsi="Wingdings"/>
    </w:rPr>
  </w:style>
  <w:style w:type="character" w:customStyle="1" w:styleId="WW8Num42z0">
    <w:name w:val="WW8Num42z0"/>
    <w:uiPriority w:val="99"/>
    <w:qFormat/>
    <w:rsid w:val="00313612"/>
    <w:rPr>
      <w:rFonts w:ascii="Wingdings" w:hAnsi="Wingdings"/>
    </w:rPr>
  </w:style>
  <w:style w:type="character" w:customStyle="1" w:styleId="WW8Num44z0">
    <w:name w:val="WW8Num44z0"/>
    <w:uiPriority w:val="99"/>
    <w:qFormat/>
    <w:rsid w:val="00313612"/>
    <w:rPr>
      <w:rFonts w:ascii="Wingdings" w:hAnsi="Wingdings"/>
    </w:rPr>
  </w:style>
  <w:style w:type="character" w:customStyle="1" w:styleId="WW8Num44z1">
    <w:name w:val="WW8Num44z1"/>
    <w:uiPriority w:val="99"/>
    <w:qFormat/>
    <w:rsid w:val="00313612"/>
    <w:rPr>
      <w:rFonts w:ascii="Courier New" w:hAnsi="Courier New"/>
    </w:rPr>
  </w:style>
  <w:style w:type="character" w:customStyle="1" w:styleId="WW8Num44z3">
    <w:name w:val="WW8Num44z3"/>
    <w:uiPriority w:val="99"/>
    <w:qFormat/>
    <w:rsid w:val="00313612"/>
    <w:rPr>
      <w:rFonts w:ascii="Symbol" w:hAnsi="Symbol"/>
    </w:rPr>
  </w:style>
  <w:style w:type="character" w:customStyle="1" w:styleId="WW8Num47z0">
    <w:name w:val="WW8Num47z0"/>
    <w:uiPriority w:val="99"/>
    <w:qFormat/>
    <w:rsid w:val="00313612"/>
    <w:rPr>
      <w:rFonts w:ascii="Wingdings" w:hAnsi="Wingdings"/>
    </w:rPr>
  </w:style>
  <w:style w:type="character" w:customStyle="1" w:styleId="WW8Num47z1">
    <w:name w:val="WW8Num47z1"/>
    <w:uiPriority w:val="99"/>
    <w:qFormat/>
    <w:rsid w:val="00313612"/>
    <w:rPr>
      <w:rFonts w:ascii="Courier New" w:hAnsi="Courier New"/>
    </w:rPr>
  </w:style>
  <w:style w:type="character" w:customStyle="1" w:styleId="WW8Num47z3">
    <w:name w:val="WW8Num47z3"/>
    <w:uiPriority w:val="99"/>
    <w:qFormat/>
    <w:rsid w:val="00313612"/>
    <w:rPr>
      <w:rFonts w:ascii="Symbol" w:hAnsi="Symbol"/>
    </w:rPr>
  </w:style>
  <w:style w:type="character" w:customStyle="1" w:styleId="WW8Num50z0">
    <w:name w:val="WW8Num50z0"/>
    <w:uiPriority w:val="99"/>
    <w:qFormat/>
    <w:rsid w:val="00313612"/>
    <w:rPr>
      <w:rFonts w:ascii="Wingdings" w:hAnsi="Wingdings"/>
    </w:rPr>
  </w:style>
  <w:style w:type="character" w:customStyle="1" w:styleId="WW8Num51z0">
    <w:name w:val="WW8Num51z0"/>
    <w:uiPriority w:val="99"/>
    <w:qFormat/>
    <w:rsid w:val="00313612"/>
    <w:rPr>
      <w:rFonts w:ascii="Wingdings" w:hAnsi="Wingdings"/>
    </w:rPr>
  </w:style>
  <w:style w:type="character" w:customStyle="1" w:styleId="WW8Num52z0">
    <w:name w:val="WW8Num52z0"/>
    <w:uiPriority w:val="99"/>
    <w:qFormat/>
    <w:rsid w:val="00313612"/>
    <w:rPr>
      <w:rFonts w:ascii="Symbol" w:hAnsi="Symbol"/>
    </w:rPr>
  </w:style>
  <w:style w:type="character" w:customStyle="1" w:styleId="WW8Num53z0">
    <w:name w:val="WW8Num53z0"/>
    <w:uiPriority w:val="99"/>
    <w:qFormat/>
    <w:rsid w:val="00313612"/>
    <w:rPr>
      <w:rFonts w:ascii="Wingdings" w:hAnsi="Wingdings"/>
    </w:rPr>
  </w:style>
  <w:style w:type="character" w:customStyle="1" w:styleId="WW8Num53z1">
    <w:name w:val="WW8Num53z1"/>
    <w:uiPriority w:val="99"/>
    <w:qFormat/>
    <w:rsid w:val="00313612"/>
    <w:rPr>
      <w:rFonts w:ascii="Courier New" w:hAnsi="Courier New"/>
    </w:rPr>
  </w:style>
  <w:style w:type="character" w:customStyle="1" w:styleId="WW8Num53z3">
    <w:name w:val="WW8Num53z3"/>
    <w:uiPriority w:val="99"/>
    <w:qFormat/>
    <w:rsid w:val="00313612"/>
    <w:rPr>
      <w:rFonts w:ascii="Symbol" w:hAnsi="Symbol"/>
    </w:rPr>
  </w:style>
  <w:style w:type="character" w:customStyle="1" w:styleId="WW8Num55z0">
    <w:name w:val="WW8Num55z0"/>
    <w:uiPriority w:val="99"/>
    <w:qFormat/>
    <w:rsid w:val="00313612"/>
    <w:rPr>
      <w:rFonts w:ascii="Symbol" w:hAnsi="Symbol"/>
    </w:rPr>
  </w:style>
  <w:style w:type="character" w:customStyle="1" w:styleId="WW8Num56z0">
    <w:name w:val="WW8Num56z0"/>
    <w:uiPriority w:val="99"/>
    <w:qFormat/>
    <w:rsid w:val="00313612"/>
    <w:rPr>
      <w:rFonts w:ascii="Symbol" w:hAnsi="Symbol"/>
    </w:rPr>
  </w:style>
  <w:style w:type="character" w:customStyle="1" w:styleId="WW8Num59z0">
    <w:name w:val="WW8Num59z0"/>
    <w:uiPriority w:val="99"/>
    <w:qFormat/>
    <w:rsid w:val="00313612"/>
    <w:rPr>
      <w:rFonts w:ascii="Symbol" w:hAnsi="Symbol"/>
    </w:rPr>
  </w:style>
  <w:style w:type="character" w:customStyle="1" w:styleId="WW8Num63z0">
    <w:name w:val="WW8Num63z0"/>
    <w:uiPriority w:val="99"/>
    <w:qFormat/>
    <w:rsid w:val="00313612"/>
    <w:rPr>
      <w:rFonts w:ascii="Symbol" w:hAnsi="Symbol"/>
    </w:rPr>
  </w:style>
  <w:style w:type="character" w:customStyle="1" w:styleId="WW8Num66z0">
    <w:name w:val="WW8Num66z0"/>
    <w:uiPriority w:val="99"/>
    <w:qFormat/>
    <w:rsid w:val="00313612"/>
    <w:rPr>
      <w:rFonts w:ascii="Symbol" w:hAnsi="Symbol"/>
    </w:rPr>
  </w:style>
  <w:style w:type="character" w:customStyle="1" w:styleId="WW8Num69z1">
    <w:name w:val="WW8Num69z1"/>
    <w:uiPriority w:val="99"/>
    <w:qFormat/>
    <w:rsid w:val="00313612"/>
    <w:rPr>
      <w:rFonts w:ascii="Wingdings" w:hAnsi="Wingdings"/>
    </w:rPr>
  </w:style>
  <w:style w:type="character" w:customStyle="1" w:styleId="WW8Num72z0">
    <w:name w:val="WW8Num72z0"/>
    <w:uiPriority w:val="99"/>
    <w:qFormat/>
    <w:rsid w:val="00313612"/>
    <w:rPr>
      <w:rFonts w:ascii="Symbol" w:hAnsi="Symbol"/>
    </w:rPr>
  </w:style>
  <w:style w:type="character" w:customStyle="1" w:styleId="WW8Num72z1">
    <w:name w:val="WW8Num72z1"/>
    <w:uiPriority w:val="99"/>
    <w:qFormat/>
    <w:rsid w:val="00313612"/>
    <w:rPr>
      <w:rFonts w:ascii="Courier New" w:hAnsi="Courier New"/>
    </w:rPr>
  </w:style>
  <w:style w:type="character" w:customStyle="1" w:styleId="WW8Num72z2">
    <w:name w:val="WW8Num72z2"/>
    <w:uiPriority w:val="99"/>
    <w:qFormat/>
    <w:rsid w:val="00313612"/>
    <w:rPr>
      <w:rFonts w:ascii="Wingdings" w:hAnsi="Wingdings"/>
    </w:rPr>
  </w:style>
  <w:style w:type="character" w:customStyle="1" w:styleId="WW8Num74z0">
    <w:name w:val="WW8Num74z0"/>
    <w:uiPriority w:val="99"/>
    <w:qFormat/>
    <w:rsid w:val="00313612"/>
    <w:rPr>
      <w:rFonts w:ascii="Symbol" w:hAnsi="Symbol"/>
    </w:rPr>
  </w:style>
  <w:style w:type="character" w:customStyle="1" w:styleId="WW8Num75z0">
    <w:name w:val="WW8Num75z0"/>
    <w:uiPriority w:val="99"/>
    <w:qFormat/>
    <w:rsid w:val="00313612"/>
    <w:rPr>
      <w:rFonts w:ascii="Wingdings" w:hAnsi="Wingdings"/>
    </w:rPr>
  </w:style>
  <w:style w:type="character" w:customStyle="1" w:styleId="WW8Num75z1">
    <w:name w:val="WW8Num75z1"/>
    <w:uiPriority w:val="99"/>
    <w:qFormat/>
    <w:rsid w:val="00313612"/>
    <w:rPr>
      <w:rFonts w:ascii="Courier New" w:hAnsi="Courier New"/>
    </w:rPr>
  </w:style>
  <w:style w:type="character" w:customStyle="1" w:styleId="WW8Num75z3">
    <w:name w:val="WW8Num75z3"/>
    <w:uiPriority w:val="99"/>
    <w:qFormat/>
    <w:rsid w:val="00313612"/>
    <w:rPr>
      <w:rFonts w:ascii="Symbol" w:hAnsi="Symbol"/>
    </w:rPr>
  </w:style>
  <w:style w:type="character" w:customStyle="1" w:styleId="WW8Num77z0">
    <w:name w:val="WW8Num77z0"/>
    <w:uiPriority w:val="99"/>
    <w:qFormat/>
    <w:rsid w:val="00313612"/>
    <w:rPr>
      <w:rFonts w:ascii="Symbol" w:hAnsi="Symbol"/>
    </w:rPr>
  </w:style>
  <w:style w:type="character" w:customStyle="1" w:styleId="WW8Num78z0">
    <w:name w:val="WW8Num78z0"/>
    <w:uiPriority w:val="99"/>
    <w:qFormat/>
    <w:rsid w:val="00313612"/>
    <w:rPr>
      <w:rFonts w:ascii="Wingdings" w:hAnsi="Wingdings"/>
    </w:rPr>
  </w:style>
  <w:style w:type="character" w:customStyle="1" w:styleId="WW8Num78z1">
    <w:name w:val="WW8Num78z1"/>
    <w:uiPriority w:val="99"/>
    <w:qFormat/>
    <w:rsid w:val="00313612"/>
    <w:rPr>
      <w:rFonts w:ascii="Courier New" w:hAnsi="Courier New"/>
    </w:rPr>
  </w:style>
  <w:style w:type="character" w:customStyle="1" w:styleId="WW8Num78z3">
    <w:name w:val="WW8Num78z3"/>
    <w:uiPriority w:val="99"/>
    <w:qFormat/>
    <w:rsid w:val="00313612"/>
    <w:rPr>
      <w:rFonts w:ascii="Symbol" w:hAnsi="Symbol"/>
    </w:rPr>
  </w:style>
  <w:style w:type="character" w:customStyle="1" w:styleId="WW8Num79z0">
    <w:name w:val="WW8Num79z0"/>
    <w:uiPriority w:val="99"/>
    <w:qFormat/>
    <w:rsid w:val="00313612"/>
    <w:rPr>
      <w:rFonts w:ascii="Symbol" w:hAnsi="Symbol"/>
    </w:rPr>
  </w:style>
  <w:style w:type="character" w:customStyle="1" w:styleId="WW8Num86z0">
    <w:name w:val="WW8Num86z0"/>
    <w:uiPriority w:val="99"/>
    <w:qFormat/>
    <w:rsid w:val="00313612"/>
    <w:rPr>
      <w:rFonts w:ascii="Wingdings" w:hAnsi="Wingdings"/>
    </w:rPr>
  </w:style>
  <w:style w:type="character" w:customStyle="1" w:styleId="WW8Num86z1">
    <w:name w:val="WW8Num86z1"/>
    <w:uiPriority w:val="99"/>
    <w:qFormat/>
    <w:rsid w:val="00313612"/>
    <w:rPr>
      <w:rFonts w:ascii="Courier New" w:hAnsi="Courier New"/>
    </w:rPr>
  </w:style>
  <w:style w:type="character" w:customStyle="1" w:styleId="WW8Num86z3">
    <w:name w:val="WW8Num86z3"/>
    <w:uiPriority w:val="99"/>
    <w:qFormat/>
    <w:rsid w:val="00313612"/>
    <w:rPr>
      <w:rFonts w:ascii="Symbol" w:hAnsi="Symbol"/>
    </w:rPr>
  </w:style>
  <w:style w:type="character" w:customStyle="1" w:styleId="WW8Num87z0">
    <w:name w:val="WW8Num87z0"/>
    <w:uiPriority w:val="99"/>
    <w:qFormat/>
    <w:rsid w:val="00313612"/>
    <w:rPr>
      <w:rFonts w:ascii="Symbol" w:hAnsi="Symbol"/>
    </w:rPr>
  </w:style>
  <w:style w:type="character" w:customStyle="1" w:styleId="WW8Num89z0">
    <w:name w:val="WW8Num89z0"/>
    <w:uiPriority w:val="99"/>
    <w:qFormat/>
    <w:rsid w:val="00313612"/>
    <w:rPr>
      <w:rFonts w:ascii="Symbol" w:hAnsi="Symbol"/>
    </w:rPr>
  </w:style>
  <w:style w:type="character" w:customStyle="1" w:styleId="WW8Num90z0">
    <w:name w:val="WW8Num90z0"/>
    <w:uiPriority w:val="99"/>
    <w:qFormat/>
    <w:rsid w:val="00313612"/>
    <w:rPr>
      <w:rFonts w:ascii="Symbol" w:hAnsi="Symbol"/>
    </w:rPr>
  </w:style>
  <w:style w:type="character" w:customStyle="1" w:styleId="WW8Num92z0">
    <w:name w:val="WW8Num92z0"/>
    <w:uiPriority w:val="99"/>
    <w:qFormat/>
    <w:rsid w:val="00313612"/>
    <w:rPr>
      <w:rFonts w:ascii="Symbol" w:hAnsi="Symbol"/>
    </w:rPr>
  </w:style>
  <w:style w:type="character" w:customStyle="1" w:styleId="WW8Num93z0">
    <w:name w:val="WW8Num93z0"/>
    <w:uiPriority w:val="99"/>
    <w:qFormat/>
    <w:rsid w:val="00313612"/>
    <w:rPr>
      <w:rFonts w:ascii="Wingdings" w:hAnsi="Wingdings"/>
    </w:rPr>
  </w:style>
  <w:style w:type="character" w:customStyle="1" w:styleId="WW8Num93z1">
    <w:name w:val="WW8Num93z1"/>
    <w:uiPriority w:val="99"/>
    <w:qFormat/>
    <w:rsid w:val="00313612"/>
    <w:rPr>
      <w:rFonts w:ascii="Courier New" w:hAnsi="Courier New"/>
    </w:rPr>
  </w:style>
  <w:style w:type="character" w:customStyle="1" w:styleId="WW8Num93z3">
    <w:name w:val="WW8Num93z3"/>
    <w:uiPriority w:val="99"/>
    <w:qFormat/>
    <w:rsid w:val="00313612"/>
    <w:rPr>
      <w:rFonts w:ascii="Symbol" w:hAnsi="Symbol"/>
    </w:rPr>
  </w:style>
  <w:style w:type="character" w:customStyle="1" w:styleId="WW8Num94z0">
    <w:name w:val="WW8Num94z0"/>
    <w:uiPriority w:val="99"/>
    <w:qFormat/>
    <w:rsid w:val="00313612"/>
    <w:rPr>
      <w:rFonts w:ascii="Symbol" w:hAnsi="Symbol"/>
    </w:rPr>
  </w:style>
  <w:style w:type="character" w:customStyle="1" w:styleId="WW8Num97z0">
    <w:name w:val="WW8Num97z0"/>
    <w:uiPriority w:val="99"/>
    <w:qFormat/>
    <w:rsid w:val="00313612"/>
    <w:rPr>
      <w:rFonts w:ascii="Symbol" w:hAnsi="Symbol"/>
    </w:rPr>
  </w:style>
  <w:style w:type="character" w:customStyle="1" w:styleId="WW8Num99z0">
    <w:name w:val="WW8Num99z0"/>
    <w:uiPriority w:val="99"/>
    <w:qFormat/>
    <w:rsid w:val="00313612"/>
    <w:rPr>
      <w:rFonts w:ascii="Symbol" w:hAnsi="Symbol"/>
    </w:rPr>
  </w:style>
  <w:style w:type="character" w:customStyle="1" w:styleId="WW8Num101z0">
    <w:name w:val="WW8Num101z0"/>
    <w:uiPriority w:val="99"/>
    <w:qFormat/>
    <w:rsid w:val="00313612"/>
    <w:rPr>
      <w:rFonts w:ascii="Symbol" w:hAnsi="Symbol"/>
    </w:rPr>
  </w:style>
  <w:style w:type="character" w:customStyle="1" w:styleId="WW8Num104z0">
    <w:name w:val="WW8Num104z0"/>
    <w:uiPriority w:val="99"/>
    <w:qFormat/>
    <w:rsid w:val="00313612"/>
    <w:rPr>
      <w:rFonts w:ascii="Symbol" w:hAnsi="Symbol"/>
    </w:rPr>
  </w:style>
  <w:style w:type="character" w:customStyle="1" w:styleId="WW8Num107z0">
    <w:name w:val="WW8Num107z0"/>
    <w:uiPriority w:val="99"/>
    <w:qFormat/>
    <w:rsid w:val="00313612"/>
    <w:rPr>
      <w:rFonts w:ascii="Symbol" w:hAnsi="Symbol"/>
    </w:rPr>
  </w:style>
  <w:style w:type="character" w:customStyle="1" w:styleId="WW8Num109z0">
    <w:name w:val="WW8Num109z0"/>
    <w:uiPriority w:val="99"/>
    <w:qFormat/>
    <w:rsid w:val="00313612"/>
    <w:rPr>
      <w:rFonts w:ascii="Symbol" w:hAnsi="Symbol"/>
    </w:rPr>
  </w:style>
  <w:style w:type="character" w:customStyle="1" w:styleId="WW8Num112z1">
    <w:name w:val="WW8Num112z1"/>
    <w:uiPriority w:val="99"/>
    <w:qFormat/>
    <w:rsid w:val="00313612"/>
    <w:rPr>
      <w:color w:val="000000"/>
    </w:rPr>
  </w:style>
  <w:style w:type="character" w:customStyle="1" w:styleId="WW8Num114z0">
    <w:name w:val="WW8Num114z0"/>
    <w:uiPriority w:val="99"/>
    <w:qFormat/>
    <w:rsid w:val="00313612"/>
    <w:rPr>
      <w:rFonts w:ascii="Symbol" w:hAnsi="Symbol"/>
    </w:rPr>
  </w:style>
  <w:style w:type="character" w:customStyle="1" w:styleId="WW8Num117z0">
    <w:name w:val="WW8Num117z0"/>
    <w:uiPriority w:val="99"/>
    <w:qFormat/>
    <w:rsid w:val="00313612"/>
    <w:rPr>
      <w:rFonts w:ascii="Symbol" w:hAnsi="Symbol"/>
    </w:rPr>
  </w:style>
  <w:style w:type="character" w:customStyle="1" w:styleId="WW8Num118z0">
    <w:name w:val="WW8Num118z0"/>
    <w:uiPriority w:val="99"/>
    <w:qFormat/>
    <w:rsid w:val="00313612"/>
    <w:rPr>
      <w:rFonts w:ascii="Wingdings" w:hAnsi="Wingdings"/>
    </w:rPr>
  </w:style>
  <w:style w:type="character" w:customStyle="1" w:styleId="WW8Num118z1">
    <w:name w:val="WW8Num118z1"/>
    <w:uiPriority w:val="99"/>
    <w:qFormat/>
    <w:rsid w:val="00313612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313612"/>
    <w:rPr>
      <w:rFonts w:ascii="Symbol" w:hAnsi="Symbol"/>
    </w:rPr>
  </w:style>
  <w:style w:type="character" w:customStyle="1" w:styleId="WW8Num120z0">
    <w:name w:val="WW8Num120z0"/>
    <w:uiPriority w:val="99"/>
    <w:qFormat/>
    <w:rsid w:val="00313612"/>
    <w:rPr>
      <w:rFonts w:ascii="Symbol" w:hAnsi="Symbol"/>
    </w:rPr>
  </w:style>
  <w:style w:type="character" w:customStyle="1" w:styleId="WW8Num121z0">
    <w:name w:val="WW8Num121z0"/>
    <w:uiPriority w:val="99"/>
    <w:qFormat/>
    <w:rsid w:val="00313612"/>
    <w:rPr>
      <w:rFonts w:ascii="Symbol" w:hAnsi="Symbol"/>
    </w:rPr>
  </w:style>
  <w:style w:type="character" w:customStyle="1" w:styleId="WW8Num124z0">
    <w:name w:val="WW8Num124z0"/>
    <w:uiPriority w:val="99"/>
    <w:qFormat/>
    <w:rsid w:val="00313612"/>
    <w:rPr>
      <w:rFonts w:ascii="Symbol" w:hAnsi="Symbol"/>
    </w:rPr>
  </w:style>
  <w:style w:type="character" w:customStyle="1" w:styleId="WW8Num125z0">
    <w:name w:val="WW8Num125z0"/>
    <w:uiPriority w:val="99"/>
    <w:qFormat/>
    <w:rsid w:val="00313612"/>
    <w:rPr>
      <w:rFonts w:ascii="Wingdings" w:hAnsi="Wingdings"/>
    </w:rPr>
  </w:style>
  <w:style w:type="character" w:customStyle="1" w:styleId="WW8Num125z1">
    <w:name w:val="WW8Num125z1"/>
    <w:uiPriority w:val="99"/>
    <w:qFormat/>
    <w:rsid w:val="00313612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313612"/>
    <w:rPr>
      <w:rFonts w:ascii="Symbol" w:hAnsi="Symbol"/>
    </w:rPr>
  </w:style>
  <w:style w:type="character" w:customStyle="1" w:styleId="WW8Num126z0">
    <w:name w:val="WW8Num126z0"/>
    <w:uiPriority w:val="99"/>
    <w:qFormat/>
    <w:rsid w:val="00313612"/>
    <w:rPr>
      <w:rFonts w:ascii="Symbol" w:hAnsi="Symbol"/>
    </w:rPr>
  </w:style>
  <w:style w:type="character" w:customStyle="1" w:styleId="WW8Num127z0">
    <w:name w:val="WW8Num127z0"/>
    <w:uiPriority w:val="99"/>
    <w:qFormat/>
    <w:rsid w:val="00313612"/>
    <w:rPr>
      <w:rFonts w:ascii="Symbol" w:hAnsi="Symbol"/>
    </w:rPr>
  </w:style>
  <w:style w:type="character" w:customStyle="1" w:styleId="WW8Num130z0">
    <w:name w:val="WW8Num130z0"/>
    <w:uiPriority w:val="99"/>
    <w:qFormat/>
    <w:rsid w:val="00313612"/>
    <w:rPr>
      <w:rFonts w:ascii="Symbol" w:hAnsi="Symbol"/>
    </w:rPr>
  </w:style>
  <w:style w:type="character" w:customStyle="1" w:styleId="WW8Num131z0">
    <w:name w:val="WW8Num131z0"/>
    <w:uiPriority w:val="99"/>
    <w:qFormat/>
    <w:rsid w:val="00313612"/>
    <w:rPr>
      <w:rFonts w:ascii="Symbol" w:hAnsi="Symbol"/>
    </w:rPr>
  </w:style>
  <w:style w:type="character" w:customStyle="1" w:styleId="WW8Num132z0">
    <w:name w:val="WW8Num132z0"/>
    <w:uiPriority w:val="99"/>
    <w:qFormat/>
    <w:rsid w:val="00313612"/>
    <w:rPr>
      <w:rFonts w:ascii="Symbol" w:hAnsi="Symbol"/>
    </w:rPr>
  </w:style>
  <w:style w:type="character" w:customStyle="1" w:styleId="WW8Num134z0">
    <w:name w:val="WW8Num134z0"/>
    <w:uiPriority w:val="99"/>
    <w:qFormat/>
    <w:rsid w:val="00313612"/>
    <w:rPr>
      <w:rFonts w:ascii="Wingdings" w:hAnsi="Wingdings"/>
    </w:rPr>
  </w:style>
  <w:style w:type="character" w:customStyle="1" w:styleId="WW8Num136z0">
    <w:name w:val="WW8Num136z0"/>
    <w:uiPriority w:val="99"/>
    <w:qFormat/>
    <w:rsid w:val="00313612"/>
    <w:rPr>
      <w:rFonts w:ascii="Symbol" w:hAnsi="Symbol"/>
    </w:rPr>
  </w:style>
  <w:style w:type="character" w:customStyle="1" w:styleId="WW8Num139z0">
    <w:name w:val="WW8Num139z0"/>
    <w:uiPriority w:val="99"/>
    <w:qFormat/>
    <w:rsid w:val="00313612"/>
    <w:rPr>
      <w:rFonts w:ascii="Symbol" w:hAnsi="Symbol"/>
    </w:rPr>
  </w:style>
  <w:style w:type="character" w:customStyle="1" w:styleId="WW8Num143z0">
    <w:name w:val="WW8Num143z0"/>
    <w:uiPriority w:val="99"/>
    <w:qFormat/>
    <w:rsid w:val="00313612"/>
    <w:rPr>
      <w:rFonts w:ascii="Symbol" w:hAnsi="Symbol"/>
    </w:rPr>
  </w:style>
  <w:style w:type="character" w:customStyle="1" w:styleId="WW8Num144z0">
    <w:name w:val="WW8Num144z0"/>
    <w:uiPriority w:val="99"/>
    <w:qFormat/>
    <w:rsid w:val="00313612"/>
    <w:rPr>
      <w:rFonts w:ascii="Symbol" w:hAnsi="Symbol"/>
    </w:rPr>
  </w:style>
  <w:style w:type="character" w:customStyle="1" w:styleId="WW8Num145z0">
    <w:name w:val="WW8Num145z0"/>
    <w:uiPriority w:val="99"/>
    <w:qFormat/>
    <w:rsid w:val="00313612"/>
    <w:rPr>
      <w:rFonts w:ascii="Symbol" w:hAnsi="Symbol"/>
    </w:rPr>
  </w:style>
  <w:style w:type="character" w:customStyle="1" w:styleId="WW8Num146z0">
    <w:name w:val="WW8Num146z0"/>
    <w:uiPriority w:val="99"/>
    <w:qFormat/>
    <w:rsid w:val="00313612"/>
    <w:rPr>
      <w:rFonts w:ascii="Symbol" w:hAnsi="Symbol"/>
    </w:rPr>
  </w:style>
  <w:style w:type="character" w:customStyle="1" w:styleId="WW8Num147z0">
    <w:name w:val="WW8Num147z0"/>
    <w:uiPriority w:val="99"/>
    <w:qFormat/>
    <w:rsid w:val="00313612"/>
    <w:rPr>
      <w:rFonts w:ascii="Wingdings" w:hAnsi="Wingdings"/>
    </w:rPr>
  </w:style>
  <w:style w:type="character" w:customStyle="1" w:styleId="WW8Num147z1">
    <w:name w:val="WW8Num147z1"/>
    <w:uiPriority w:val="99"/>
    <w:qFormat/>
    <w:rsid w:val="00313612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313612"/>
    <w:rPr>
      <w:rFonts w:ascii="Symbol" w:hAnsi="Symbol"/>
    </w:rPr>
  </w:style>
  <w:style w:type="character" w:customStyle="1" w:styleId="WW8Num150z0">
    <w:name w:val="WW8Num150z0"/>
    <w:uiPriority w:val="99"/>
    <w:qFormat/>
    <w:rsid w:val="00313612"/>
    <w:rPr>
      <w:rFonts w:ascii="Symbol" w:hAnsi="Symbol"/>
    </w:rPr>
  </w:style>
  <w:style w:type="character" w:customStyle="1" w:styleId="WW8Num157z0">
    <w:name w:val="WW8Num157z0"/>
    <w:uiPriority w:val="99"/>
    <w:qFormat/>
    <w:rsid w:val="00313612"/>
    <w:rPr>
      <w:rFonts w:ascii="Symbol" w:hAnsi="Symbol"/>
    </w:rPr>
  </w:style>
  <w:style w:type="character" w:customStyle="1" w:styleId="WW8Num159z0">
    <w:name w:val="WW8Num159z0"/>
    <w:uiPriority w:val="99"/>
    <w:qFormat/>
    <w:rsid w:val="00313612"/>
    <w:rPr>
      <w:rFonts w:ascii="Symbol" w:hAnsi="Symbol"/>
    </w:rPr>
  </w:style>
  <w:style w:type="character" w:customStyle="1" w:styleId="WW8Num160z0">
    <w:name w:val="WW8Num160z0"/>
    <w:uiPriority w:val="99"/>
    <w:qFormat/>
    <w:rsid w:val="00313612"/>
    <w:rPr>
      <w:rFonts w:ascii="Symbol" w:hAnsi="Symbol"/>
    </w:rPr>
  </w:style>
  <w:style w:type="character" w:customStyle="1" w:styleId="WW8Num162z0">
    <w:name w:val="WW8Num162z0"/>
    <w:uiPriority w:val="99"/>
    <w:qFormat/>
    <w:rsid w:val="00313612"/>
    <w:rPr>
      <w:rFonts w:ascii="Symbol" w:hAnsi="Symbol"/>
    </w:rPr>
  </w:style>
  <w:style w:type="character" w:customStyle="1" w:styleId="WW8Num163z0">
    <w:name w:val="WW8Num163z0"/>
    <w:uiPriority w:val="99"/>
    <w:qFormat/>
    <w:rsid w:val="00313612"/>
    <w:rPr>
      <w:rFonts w:ascii="Symbol" w:hAnsi="Symbol"/>
    </w:rPr>
  </w:style>
  <w:style w:type="character" w:customStyle="1" w:styleId="WW8Num164z0">
    <w:name w:val="WW8Num164z0"/>
    <w:uiPriority w:val="99"/>
    <w:qFormat/>
    <w:rsid w:val="00313612"/>
    <w:rPr>
      <w:rFonts w:ascii="Wingdings" w:hAnsi="Wingdings"/>
    </w:rPr>
  </w:style>
  <w:style w:type="character" w:customStyle="1" w:styleId="WW8Num164z1">
    <w:name w:val="WW8Num164z1"/>
    <w:uiPriority w:val="99"/>
    <w:qFormat/>
    <w:rsid w:val="00313612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313612"/>
    <w:rPr>
      <w:rFonts w:ascii="Symbol" w:hAnsi="Symbol"/>
    </w:rPr>
  </w:style>
  <w:style w:type="character" w:customStyle="1" w:styleId="WW8Num168z0">
    <w:name w:val="WW8Num168z0"/>
    <w:uiPriority w:val="99"/>
    <w:qFormat/>
    <w:rsid w:val="00313612"/>
    <w:rPr>
      <w:rFonts w:ascii="Symbol" w:hAnsi="Symbol"/>
    </w:rPr>
  </w:style>
  <w:style w:type="character" w:customStyle="1" w:styleId="WW8Num169z0">
    <w:name w:val="WW8Num169z0"/>
    <w:uiPriority w:val="99"/>
    <w:qFormat/>
    <w:rsid w:val="00313612"/>
    <w:rPr>
      <w:rFonts w:ascii="Symbol" w:hAnsi="Symbol"/>
    </w:rPr>
  </w:style>
  <w:style w:type="character" w:customStyle="1" w:styleId="WW8Num170z0">
    <w:name w:val="WW8Num170z0"/>
    <w:uiPriority w:val="99"/>
    <w:qFormat/>
    <w:rsid w:val="00313612"/>
    <w:rPr>
      <w:rFonts w:ascii="Symbol" w:hAnsi="Symbol"/>
    </w:rPr>
  </w:style>
  <w:style w:type="character" w:customStyle="1" w:styleId="WW8Num174z0">
    <w:name w:val="WW8Num174z0"/>
    <w:uiPriority w:val="99"/>
    <w:qFormat/>
    <w:rsid w:val="00313612"/>
    <w:rPr>
      <w:rFonts w:ascii="Symbol" w:hAnsi="Symbol"/>
    </w:rPr>
  </w:style>
  <w:style w:type="character" w:customStyle="1" w:styleId="WW8Num177z0">
    <w:name w:val="WW8Num177z0"/>
    <w:uiPriority w:val="99"/>
    <w:qFormat/>
    <w:rsid w:val="00313612"/>
    <w:rPr>
      <w:rFonts w:ascii="Symbol" w:hAnsi="Symbol"/>
    </w:rPr>
  </w:style>
  <w:style w:type="character" w:customStyle="1" w:styleId="WW8Num178z0">
    <w:name w:val="WW8Num178z0"/>
    <w:uiPriority w:val="99"/>
    <w:qFormat/>
    <w:rsid w:val="00313612"/>
    <w:rPr>
      <w:rFonts w:ascii="Symbol" w:hAnsi="Symbol"/>
    </w:rPr>
  </w:style>
  <w:style w:type="character" w:customStyle="1" w:styleId="WW8Num182z0">
    <w:name w:val="WW8Num182z0"/>
    <w:uiPriority w:val="99"/>
    <w:qFormat/>
    <w:rsid w:val="00313612"/>
    <w:rPr>
      <w:rFonts w:ascii="Symbol" w:hAnsi="Symbol"/>
    </w:rPr>
  </w:style>
  <w:style w:type="character" w:customStyle="1" w:styleId="WW8Num37z0">
    <w:name w:val="WW8Num37z0"/>
    <w:uiPriority w:val="99"/>
    <w:qFormat/>
    <w:rsid w:val="00313612"/>
    <w:rPr>
      <w:rFonts w:ascii="Wingdings" w:hAnsi="Wingdings"/>
    </w:rPr>
  </w:style>
  <w:style w:type="character" w:customStyle="1" w:styleId="WW8Num38z0">
    <w:name w:val="WW8Num38z0"/>
    <w:uiPriority w:val="99"/>
    <w:qFormat/>
    <w:rsid w:val="00313612"/>
    <w:rPr>
      <w:rFonts w:ascii="Wingdings" w:hAnsi="Wingdings"/>
    </w:rPr>
  </w:style>
  <w:style w:type="character" w:customStyle="1" w:styleId="WW8Num40z0">
    <w:name w:val="WW8Num40z0"/>
    <w:uiPriority w:val="99"/>
    <w:qFormat/>
    <w:rsid w:val="00313612"/>
    <w:rPr>
      <w:rFonts w:ascii="Wingdings" w:hAnsi="Wingdings"/>
    </w:rPr>
  </w:style>
  <w:style w:type="character" w:customStyle="1" w:styleId="WW8Num41z0">
    <w:name w:val="WW8Num41z0"/>
    <w:uiPriority w:val="99"/>
    <w:qFormat/>
    <w:rsid w:val="00313612"/>
    <w:rPr>
      <w:rFonts w:ascii="Wingdings" w:hAnsi="Wingdings"/>
    </w:rPr>
  </w:style>
  <w:style w:type="character" w:customStyle="1" w:styleId="WW8Num43z0">
    <w:name w:val="WW8Num43z0"/>
    <w:uiPriority w:val="99"/>
    <w:qFormat/>
    <w:rsid w:val="00313612"/>
    <w:rPr>
      <w:rFonts w:ascii="Wingdings" w:hAnsi="Wingdings"/>
    </w:rPr>
  </w:style>
  <w:style w:type="character" w:customStyle="1" w:styleId="WW8Num20z1">
    <w:name w:val="WW8Num20z1"/>
    <w:uiPriority w:val="99"/>
    <w:qFormat/>
    <w:rsid w:val="00313612"/>
    <w:rPr>
      <w:rFonts w:ascii="Courier New" w:hAnsi="Courier New"/>
    </w:rPr>
  </w:style>
  <w:style w:type="character" w:customStyle="1" w:styleId="WW8Num20z3">
    <w:name w:val="WW8Num20z3"/>
    <w:uiPriority w:val="99"/>
    <w:qFormat/>
    <w:rsid w:val="00313612"/>
    <w:rPr>
      <w:rFonts w:ascii="Symbol" w:hAnsi="Symbol"/>
    </w:rPr>
  </w:style>
  <w:style w:type="character" w:customStyle="1" w:styleId="WW8Num26z3">
    <w:name w:val="WW8Num26z3"/>
    <w:uiPriority w:val="99"/>
    <w:qFormat/>
    <w:rsid w:val="00313612"/>
    <w:rPr>
      <w:rFonts w:ascii="Symbol" w:hAnsi="Symbol"/>
    </w:rPr>
  </w:style>
  <w:style w:type="character" w:customStyle="1" w:styleId="WW8Num33z0">
    <w:name w:val="WW8Num33z0"/>
    <w:uiPriority w:val="99"/>
    <w:qFormat/>
    <w:rsid w:val="00313612"/>
    <w:rPr>
      <w:rFonts w:ascii="Wingdings" w:hAnsi="Wingdings"/>
    </w:rPr>
  </w:style>
  <w:style w:type="character" w:customStyle="1" w:styleId="WW8Num33z3">
    <w:name w:val="WW8Num33z3"/>
    <w:uiPriority w:val="99"/>
    <w:qFormat/>
    <w:rsid w:val="00313612"/>
    <w:rPr>
      <w:rFonts w:ascii="Symbol" w:hAnsi="Symbol"/>
    </w:rPr>
  </w:style>
  <w:style w:type="character" w:customStyle="1" w:styleId="WW8Num33z4">
    <w:name w:val="WW8Num33z4"/>
    <w:uiPriority w:val="99"/>
    <w:qFormat/>
    <w:rsid w:val="00313612"/>
    <w:rPr>
      <w:rFonts w:ascii="Courier New" w:hAnsi="Courier New"/>
    </w:rPr>
  </w:style>
  <w:style w:type="character" w:customStyle="1" w:styleId="WW8Num34z0">
    <w:name w:val="WW8Num34z0"/>
    <w:uiPriority w:val="99"/>
    <w:qFormat/>
    <w:rsid w:val="00313612"/>
    <w:rPr>
      <w:rFonts w:ascii="Wingdings" w:hAnsi="Wingdings"/>
    </w:rPr>
  </w:style>
  <w:style w:type="character" w:customStyle="1" w:styleId="WW8Num34z1">
    <w:name w:val="WW8Num34z1"/>
    <w:uiPriority w:val="99"/>
    <w:qFormat/>
    <w:rsid w:val="00313612"/>
    <w:rPr>
      <w:rFonts w:ascii="Courier New" w:hAnsi="Courier New"/>
    </w:rPr>
  </w:style>
  <w:style w:type="character" w:customStyle="1" w:styleId="WW8Num34z3">
    <w:name w:val="WW8Num34z3"/>
    <w:uiPriority w:val="99"/>
    <w:qFormat/>
    <w:rsid w:val="00313612"/>
    <w:rPr>
      <w:rFonts w:ascii="Symbol" w:hAnsi="Symbol"/>
    </w:rPr>
  </w:style>
  <w:style w:type="character" w:customStyle="1" w:styleId="WW8Num35z0">
    <w:name w:val="WW8Num35z0"/>
    <w:uiPriority w:val="99"/>
    <w:qFormat/>
    <w:rsid w:val="00313612"/>
    <w:rPr>
      <w:rFonts w:ascii="Wingdings" w:hAnsi="Wingdings"/>
    </w:rPr>
  </w:style>
  <w:style w:type="character" w:customStyle="1" w:styleId="WW8Num35z1">
    <w:name w:val="WW8Num35z1"/>
    <w:uiPriority w:val="99"/>
    <w:qFormat/>
    <w:rsid w:val="00313612"/>
    <w:rPr>
      <w:rFonts w:ascii="Courier New" w:hAnsi="Courier New"/>
    </w:rPr>
  </w:style>
  <w:style w:type="character" w:customStyle="1" w:styleId="WW8Num35z3">
    <w:name w:val="WW8Num35z3"/>
    <w:uiPriority w:val="99"/>
    <w:qFormat/>
    <w:rsid w:val="00313612"/>
    <w:rPr>
      <w:rFonts w:ascii="Symbol" w:hAnsi="Symbol"/>
    </w:rPr>
  </w:style>
  <w:style w:type="character" w:customStyle="1" w:styleId="WW8Num36z1">
    <w:name w:val="WW8Num36z1"/>
    <w:uiPriority w:val="99"/>
    <w:qFormat/>
    <w:rsid w:val="00313612"/>
    <w:rPr>
      <w:rFonts w:ascii="Courier New" w:hAnsi="Courier New"/>
    </w:rPr>
  </w:style>
  <w:style w:type="character" w:customStyle="1" w:styleId="WW8Num36z3">
    <w:name w:val="WW8Num36z3"/>
    <w:uiPriority w:val="99"/>
    <w:qFormat/>
    <w:rsid w:val="00313612"/>
    <w:rPr>
      <w:rFonts w:ascii="Symbol" w:hAnsi="Symbol"/>
    </w:rPr>
  </w:style>
  <w:style w:type="character" w:customStyle="1" w:styleId="WW8Num37z1">
    <w:name w:val="WW8Num37z1"/>
    <w:uiPriority w:val="99"/>
    <w:qFormat/>
    <w:rsid w:val="00313612"/>
    <w:rPr>
      <w:rFonts w:ascii="Courier New" w:hAnsi="Courier New"/>
    </w:rPr>
  </w:style>
  <w:style w:type="character" w:customStyle="1" w:styleId="WW8Num37z3">
    <w:name w:val="WW8Num37z3"/>
    <w:uiPriority w:val="99"/>
    <w:qFormat/>
    <w:rsid w:val="00313612"/>
    <w:rPr>
      <w:rFonts w:ascii="Symbol" w:hAnsi="Symbol"/>
    </w:rPr>
  </w:style>
  <w:style w:type="character" w:customStyle="1" w:styleId="WW8Num39z1">
    <w:name w:val="WW8Num39z1"/>
    <w:uiPriority w:val="99"/>
    <w:qFormat/>
    <w:rsid w:val="00313612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313612"/>
    <w:rPr>
      <w:rFonts w:ascii="Symbol" w:hAnsi="Symbol"/>
    </w:rPr>
  </w:style>
  <w:style w:type="character" w:customStyle="1" w:styleId="WW8Num39z4">
    <w:name w:val="WW8Num39z4"/>
    <w:uiPriority w:val="99"/>
    <w:qFormat/>
    <w:rsid w:val="00313612"/>
    <w:rPr>
      <w:rFonts w:ascii="Courier New" w:hAnsi="Courier New"/>
    </w:rPr>
  </w:style>
  <w:style w:type="character" w:customStyle="1" w:styleId="WW8Num42z1">
    <w:name w:val="WW8Num42z1"/>
    <w:uiPriority w:val="99"/>
    <w:qFormat/>
    <w:rsid w:val="00313612"/>
    <w:rPr>
      <w:rFonts w:ascii="Courier New" w:hAnsi="Courier New"/>
    </w:rPr>
  </w:style>
  <w:style w:type="character" w:customStyle="1" w:styleId="WW8Num42z3">
    <w:name w:val="WW8Num42z3"/>
    <w:uiPriority w:val="99"/>
    <w:qFormat/>
    <w:rsid w:val="00313612"/>
    <w:rPr>
      <w:rFonts w:ascii="Symbol" w:hAnsi="Symbol"/>
    </w:rPr>
  </w:style>
  <w:style w:type="character" w:customStyle="1" w:styleId="WW8Num45z0">
    <w:name w:val="WW8Num45z0"/>
    <w:uiPriority w:val="99"/>
    <w:qFormat/>
    <w:rsid w:val="00313612"/>
    <w:rPr>
      <w:rFonts w:ascii="Wingdings" w:hAnsi="Wingdings"/>
    </w:rPr>
  </w:style>
  <w:style w:type="character" w:customStyle="1" w:styleId="WW8Num45z1">
    <w:name w:val="WW8Num45z1"/>
    <w:uiPriority w:val="99"/>
    <w:qFormat/>
    <w:rsid w:val="00313612"/>
    <w:rPr>
      <w:rFonts w:ascii="Courier New" w:hAnsi="Courier New"/>
    </w:rPr>
  </w:style>
  <w:style w:type="character" w:customStyle="1" w:styleId="WW8Num45z3">
    <w:name w:val="WW8Num45z3"/>
    <w:uiPriority w:val="99"/>
    <w:qFormat/>
    <w:rsid w:val="00313612"/>
    <w:rPr>
      <w:rFonts w:ascii="Symbol" w:hAnsi="Symbol"/>
    </w:rPr>
  </w:style>
  <w:style w:type="character" w:customStyle="1" w:styleId="WW8Num46z0">
    <w:name w:val="WW8Num46z0"/>
    <w:uiPriority w:val="99"/>
    <w:qFormat/>
    <w:rsid w:val="00313612"/>
    <w:rPr>
      <w:rFonts w:ascii="Wingdings" w:hAnsi="Wingdings"/>
    </w:rPr>
  </w:style>
  <w:style w:type="character" w:customStyle="1" w:styleId="WW8Num46z1">
    <w:name w:val="WW8Num46z1"/>
    <w:uiPriority w:val="99"/>
    <w:qFormat/>
    <w:rsid w:val="00313612"/>
    <w:rPr>
      <w:rFonts w:ascii="Courier New" w:hAnsi="Courier New"/>
    </w:rPr>
  </w:style>
  <w:style w:type="character" w:customStyle="1" w:styleId="WW8Num46z3">
    <w:name w:val="WW8Num46z3"/>
    <w:uiPriority w:val="99"/>
    <w:qFormat/>
    <w:rsid w:val="00313612"/>
    <w:rPr>
      <w:rFonts w:ascii="Symbol" w:hAnsi="Symbol"/>
    </w:rPr>
  </w:style>
  <w:style w:type="character" w:customStyle="1" w:styleId="WW8Num48z0">
    <w:name w:val="WW8Num48z0"/>
    <w:uiPriority w:val="99"/>
    <w:qFormat/>
    <w:rsid w:val="00313612"/>
    <w:rPr>
      <w:rFonts w:ascii="Wingdings" w:hAnsi="Wingdings"/>
    </w:rPr>
  </w:style>
  <w:style w:type="character" w:customStyle="1" w:styleId="WW8Num48z1">
    <w:name w:val="WW8Num48z1"/>
    <w:uiPriority w:val="99"/>
    <w:qFormat/>
    <w:rsid w:val="00313612"/>
    <w:rPr>
      <w:rFonts w:ascii="Courier New" w:hAnsi="Courier New"/>
    </w:rPr>
  </w:style>
  <w:style w:type="character" w:customStyle="1" w:styleId="WW8Num48z3">
    <w:name w:val="WW8Num48z3"/>
    <w:uiPriority w:val="99"/>
    <w:qFormat/>
    <w:rsid w:val="00313612"/>
    <w:rPr>
      <w:rFonts w:ascii="Symbol" w:hAnsi="Symbol"/>
    </w:rPr>
  </w:style>
  <w:style w:type="character" w:customStyle="1" w:styleId="WW8Num49z0">
    <w:name w:val="WW8Num49z0"/>
    <w:uiPriority w:val="99"/>
    <w:qFormat/>
    <w:rsid w:val="00313612"/>
    <w:rPr>
      <w:rFonts w:ascii="Wingdings" w:hAnsi="Wingdings"/>
    </w:rPr>
  </w:style>
  <w:style w:type="character" w:customStyle="1" w:styleId="WW8Num49z1">
    <w:name w:val="WW8Num49z1"/>
    <w:uiPriority w:val="99"/>
    <w:qFormat/>
    <w:rsid w:val="00313612"/>
    <w:rPr>
      <w:rFonts w:ascii="Courier New" w:hAnsi="Courier New"/>
    </w:rPr>
  </w:style>
  <w:style w:type="character" w:customStyle="1" w:styleId="WW8Num49z3">
    <w:name w:val="WW8Num49z3"/>
    <w:uiPriority w:val="99"/>
    <w:qFormat/>
    <w:rsid w:val="00313612"/>
    <w:rPr>
      <w:rFonts w:ascii="Symbol" w:hAnsi="Symbol"/>
    </w:rPr>
  </w:style>
  <w:style w:type="character" w:customStyle="1" w:styleId="WW8Num50z1">
    <w:name w:val="WW8Num50z1"/>
    <w:uiPriority w:val="99"/>
    <w:qFormat/>
    <w:rsid w:val="00313612"/>
    <w:rPr>
      <w:rFonts w:ascii="Courier New" w:hAnsi="Courier New"/>
    </w:rPr>
  </w:style>
  <w:style w:type="character" w:customStyle="1" w:styleId="WW8Num50z3">
    <w:name w:val="WW8Num50z3"/>
    <w:uiPriority w:val="99"/>
    <w:qFormat/>
    <w:rsid w:val="00313612"/>
    <w:rPr>
      <w:rFonts w:ascii="Symbol" w:hAnsi="Symbol"/>
    </w:rPr>
  </w:style>
  <w:style w:type="character" w:customStyle="1" w:styleId="WW8Num51z1">
    <w:name w:val="WW8Num51z1"/>
    <w:uiPriority w:val="99"/>
    <w:qFormat/>
    <w:rsid w:val="00313612"/>
    <w:rPr>
      <w:rFonts w:ascii="Courier New" w:hAnsi="Courier New"/>
    </w:rPr>
  </w:style>
  <w:style w:type="character" w:customStyle="1" w:styleId="WW8Num51z3">
    <w:name w:val="WW8Num51z3"/>
    <w:uiPriority w:val="99"/>
    <w:qFormat/>
    <w:rsid w:val="00313612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313612"/>
  </w:style>
  <w:style w:type="character" w:customStyle="1" w:styleId="FontStyle1600">
    <w:name w:val="Font Style160"/>
    <w:uiPriority w:val="99"/>
    <w:qFormat/>
    <w:rsid w:val="00313612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313612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313612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313612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313612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313612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31361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313612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313612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313612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313612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313612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313612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31361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31361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313612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313612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313612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313612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313612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313612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313612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313612"/>
    <w:rPr>
      <w:rFonts w:cs="Times New Roman"/>
    </w:rPr>
  </w:style>
  <w:style w:type="character" w:customStyle="1" w:styleId="c8">
    <w:name w:val="c8"/>
    <w:basedOn w:val="a3"/>
    <w:uiPriority w:val="99"/>
    <w:qFormat/>
    <w:rsid w:val="00313612"/>
    <w:rPr>
      <w:rFonts w:cs="Times New Roman"/>
    </w:rPr>
  </w:style>
  <w:style w:type="character" w:customStyle="1" w:styleId="FontStyle805">
    <w:name w:val="Font Style805"/>
    <w:uiPriority w:val="99"/>
    <w:qFormat/>
    <w:rsid w:val="00313612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313612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313612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313612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313612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313612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313612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313612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31361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31361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31361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313612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313612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313612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313612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313612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31361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31361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313612"/>
  </w:style>
  <w:style w:type="character" w:customStyle="1" w:styleId="11ff6">
    <w:name w:val="Слабое выделение11"/>
    <w:uiPriority w:val="99"/>
    <w:qFormat/>
    <w:rsid w:val="00313612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313612"/>
    <w:rPr>
      <w:b/>
    </w:rPr>
  </w:style>
  <w:style w:type="character" w:customStyle="1" w:styleId="mathjax1">
    <w:name w:val="mathjax1"/>
    <w:uiPriority w:val="99"/>
    <w:qFormat/>
    <w:rsid w:val="00313612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313612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313612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313612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313612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313612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313612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313612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313612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313612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313612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313612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313612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313612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313612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313612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313612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313612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313612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313612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313612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313612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313612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313612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313612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313612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313612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313612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313612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313612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313612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313612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313612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313612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313612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313612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313612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313612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313612"/>
    <w:rPr>
      <w:rFonts w:cs="Times New Roman"/>
    </w:rPr>
  </w:style>
  <w:style w:type="character" w:customStyle="1" w:styleId="WW8Num24z4">
    <w:name w:val="WW8Num24z4"/>
    <w:uiPriority w:val="99"/>
    <w:rsid w:val="00313612"/>
  </w:style>
  <w:style w:type="character" w:customStyle="1" w:styleId="WW8Num24z5">
    <w:name w:val="WW8Num24z5"/>
    <w:uiPriority w:val="99"/>
    <w:rsid w:val="00313612"/>
  </w:style>
  <w:style w:type="character" w:customStyle="1" w:styleId="WW8Num24z6">
    <w:name w:val="WW8Num24z6"/>
    <w:uiPriority w:val="99"/>
    <w:rsid w:val="00313612"/>
  </w:style>
  <w:style w:type="character" w:customStyle="1" w:styleId="WW8Num24z7">
    <w:name w:val="WW8Num24z7"/>
    <w:uiPriority w:val="99"/>
    <w:rsid w:val="00313612"/>
  </w:style>
  <w:style w:type="character" w:customStyle="1" w:styleId="WW8Num24z8">
    <w:name w:val="WW8Num24z8"/>
    <w:uiPriority w:val="99"/>
    <w:rsid w:val="00313612"/>
  </w:style>
  <w:style w:type="character" w:customStyle="1" w:styleId="WW8Num25z4">
    <w:name w:val="WW8Num25z4"/>
    <w:uiPriority w:val="99"/>
    <w:rsid w:val="00313612"/>
  </w:style>
  <w:style w:type="character" w:customStyle="1" w:styleId="WW8Num25z5">
    <w:name w:val="WW8Num25z5"/>
    <w:uiPriority w:val="99"/>
    <w:rsid w:val="00313612"/>
  </w:style>
  <w:style w:type="character" w:customStyle="1" w:styleId="WW8Num25z6">
    <w:name w:val="WW8Num25z6"/>
    <w:uiPriority w:val="99"/>
    <w:rsid w:val="00313612"/>
  </w:style>
  <w:style w:type="character" w:customStyle="1" w:styleId="WW8Num25z7">
    <w:name w:val="WW8Num25z7"/>
    <w:uiPriority w:val="99"/>
    <w:rsid w:val="00313612"/>
  </w:style>
  <w:style w:type="character" w:customStyle="1" w:styleId="WW8Num25z8">
    <w:name w:val="WW8Num25z8"/>
    <w:uiPriority w:val="99"/>
    <w:rsid w:val="00313612"/>
  </w:style>
  <w:style w:type="character" w:customStyle="1" w:styleId="WW8Num30z2">
    <w:name w:val="WW8Num30z2"/>
    <w:uiPriority w:val="99"/>
    <w:rsid w:val="00313612"/>
  </w:style>
  <w:style w:type="character" w:customStyle="1" w:styleId="WW8Num30z4">
    <w:name w:val="WW8Num30z4"/>
    <w:uiPriority w:val="99"/>
    <w:rsid w:val="00313612"/>
  </w:style>
  <w:style w:type="character" w:customStyle="1" w:styleId="WW8Num30z5">
    <w:name w:val="WW8Num30z5"/>
    <w:uiPriority w:val="99"/>
    <w:rsid w:val="00313612"/>
  </w:style>
  <w:style w:type="character" w:customStyle="1" w:styleId="WW8Num30z6">
    <w:name w:val="WW8Num30z6"/>
    <w:uiPriority w:val="99"/>
    <w:rsid w:val="00313612"/>
  </w:style>
  <w:style w:type="character" w:customStyle="1" w:styleId="WW8Num30z7">
    <w:name w:val="WW8Num30z7"/>
    <w:uiPriority w:val="99"/>
    <w:rsid w:val="00313612"/>
  </w:style>
  <w:style w:type="character" w:customStyle="1" w:styleId="WW8Num30z8">
    <w:name w:val="WW8Num30z8"/>
    <w:uiPriority w:val="99"/>
    <w:rsid w:val="00313612"/>
  </w:style>
  <w:style w:type="character" w:customStyle="1" w:styleId="WW8Num32z4">
    <w:name w:val="WW8Num32z4"/>
    <w:uiPriority w:val="99"/>
    <w:rsid w:val="00313612"/>
  </w:style>
  <w:style w:type="character" w:customStyle="1" w:styleId="WW8Num32z5">
    <w:name w:val="WW8Num32z5"/>
    <w:uiPriority w:val="99"/>
    <w:rsid w:val="00313612"/>
  </w:style>
  <w:style w:type="character" w:customStyle="1" w:styleId="WW8Num32z6">
    <w:name w:val="WW8Num32z6"/>
    <w:uiPriority w:val="99"/>
    <w:rsid w:val="00313612"/>
  </w:style>
  <w:style w:type="character" w:customStyle="1" w:styleId="WW8Num32z7">
    <w:name w:val="WW8Num32z7"/>
    <w:uiPriority w:val="99"/>
    <w:rsid w:val="00313612"/>
  </w:style>
  <w:style w:type="character" w:customStyle="1" w:styleId="WW8Num32z8">
    <w:name w:val="WW8Num32z8"/>
    <w:uiPriority w:val="99"/>
    <w:rsid w:val="00313612"/>
  </w:style>
  <w:style w:type="character" w:customStyle="1" w:styleId="WW8Num33z1">
    <w:name w:val="WW8Num33z1"/>
    <w:uiPriority w:val="99"/>
    <w:rsid w:val="00313612"/>
  </w:style>
  <w:style w:type="character" w:customStyle="1" w:styleId="WW8Num33z2">
    <w:name w:val="WW8Num33z2"/>
    <w:uiPriority w:val="99"/>
    <w:rsid w:val="00313612"/>
  </w:style>
  <w:style w:type="character" w:customStyle="1" w:styleId="WW8Num33z5">
    <w:name w:val="WW8Num33z5"/>
    <w:uiPriority w:val="99"/>
    <w:rsid w:val="00313612"/>
  </w:style>
  <w:style w:type="character" w:customStyle="1" w:styleId="WW8Num33z6">
    <w:name w:val="WW8Num33z6"/>
    <w:uiPriority w:val="99"/>
    <w:rsid w:val="00313612"/>
  </w:style>
  <w:style w:type="character" w:customStyle="1" w:styleId="WW8Num33z7">
    <w:name w:val="WW8Num33z7"/>
    <w:uiPriority w:val="99"/>
    <w:rsid w:val="00313612"/>
  </w:style>
  <w:style w:type="character" w:customStyle="1" w:styleId="WW8Num33z8">
    <w:name w:val="WW8Num33z8"/>
    <w:uiPriority w:val="99"/>
    <w:rsid w:val="00313612"/>
  </w:style>
  <w:style w:type="character" w:customStyle="1" w:styleId="WW8Num35z2">
    <w:name w:val="WW8Num35z2"/>
    <w:uiPriority w:val="99"/>
    <w:rsid w:val="00313612"/>
  </w:style>
  <w:style w:type="character" w:customStyle="1" w:styleId="WW8Num35z4">
    <w:name w:val="WW8Num35z4"/>
    <w:uiPriority w:val="99"/>
    <w:rsid w:val="00313612"/>
  </w:style>
  <w:style w:type="character" w:customStyle="1" w:styleId="WW8Num35z5">
    <w:name w:val="WW8Num35z5"/>
    <w:uiPriority w:val="99"/>
    <w:rsid w:val="00313612"/>
  </w:style>
  <w:style w:type="character" w:customStyle="1" w:styleId="WW8Num35z6">
    <w:name w:val="WW8Num35z6"/>
    <w:uiPriority w:val="99"/>
    <w:rsid w:val="00313612"/>
  </w:style>
  <w:style w:type="character" w:customStyle="1" w:styleId="WW8Num35z7">
    <w:name w:val="WW8Num35z7"/>
    <w:uiPriority w:val="99"/>
    <w:rsid w:val="00313612"/>
  </w:style>
  <w:style w:type="character" w:customStyle="1" w:styleId="WW8Num35z8">
    <w:name w:val="WW8Num35z8"/>
    <w:uiPriority w:val="99"/>
    <w:rsid w:val="00313612"/>
  </w:style>
  <w:style w:type="character" w:customStyle="1" w:styleId="WW8Num37z2">
    <w:name w:val="WW8Num37z2"/>
    <w:uiPriority w:val="99"/>
    <w:rsid w:val="00313612"/>
  </w:style>
  <w:style w:type="character" w:customStyle="1" w:styleId="WW8Num37z4">
    <w:name w:val="WW8Num37z4"/>
    <w:uiPriority w:val="99"/>
    <w:rsid w:val="00313612"/>
  </w:style>
  <w:style w:type="character" w:customStyle="1" w:styleId="WW8Num37z5">
    <w:name w:val="WW8Num37z5"/>
    <w:uiPriority w:val="99"/>
    <w:qFormat/>
    <w:rsid w:val="00313612"/>
  </w:style>
  <w:style w:type="character" w:customStyle="1" w:styleId="WW8Num37z6">
    <w:name w:val="WW8Num37z6"/>
    <w:uiPriority w:val="99"/>
    <w:rsid w:val="00313612"/>
  </w:style>
  <w:style w:type="character" w:customStyle="1" w:styleId="WW8Num37z7">
    <w:name w:val="WW8Num37z7"/>
    <w:uiPriority w:val="99"/>
    <w:rsid w:val="00313612"/>
  </w:style>
  <w:style w:type="character" w:customStyle="1" w:styleId="WW8Num37z8">
    <w:name w:val="WW8Num37z8"/>
    <w:uiPriority w:val="99"/>
    <w:rsid w:val="00313612"/>
  </w:style>
  <w:style w:type="character" w:customStyle="1" w:styleId="WW8Num38z1">
    <w:name w:val="WW8Num38z1"/>
    <w:uiPriority w:val="99"/>
    <w:rsid w:val="00313612"/>
  </w:style>
  <w:style w:type="character" w:customStyle="1" w:styleId="WW8Num38z2">
    <w:name w:val="WW8Num38z2"/>
    <w:uiPriority w:val="99"/>
    <w:rsid w:val="00313612"/>
  </w:style>
  <w:style w:type="character" w:customStyle="1" w:styleId="WW8Num38z3">
    <w:name w:val="WW8Num38z3"/>
    <w:uiPriority w:val="99"/>
    <w:rsid w:val="00313612"/>
  </w:style>
  <w:style w:type="character" w:customStyle="1" w:styleId="WW8Num38z4">
    <w:name w:val="WW8Num38z4"/>
    <w:uiPriority w:val="99"/>
    <w:rsid w:val="00313612"/>
  </w:style>
  <w:style w:type="character" w:customStyle="1" w:styleId="WW8Num38z5">
    <w:name w:val="WW8Num38z5"/>
    <w:uiPriority w:val="99"/>
    <w:rsid w:val="00313612"/>
  </w:style>
  <w:style w:type="character" w:customStyle="1" w:styleId="WW8Num38z6">
    <w:name w:val="WW8Num38z6"/>
    <w:uiPriority w:val="99"/>
    <w:rsid w:val="00313612"/>
  </w:style>
  <w:style w:type="character" w:customStyle="1" w:styleId="WW8Num38z7">
    <w:name w:val="WW8Num38z7"/>
    <w:uiPriority w:val="99"/>
    <w:rsid w:val="00313612"/>
  </w:style>
  <w:style w:type="character" w:customStyle="1" w:styleId="WW8Num38z8">
    <w:name w:val="WW8Num38z8"/>
    <w:uiPriority w:val="99"/>
    <w:rsid w:val="00313612"/>
  </w:style>
  <w:style w:type="character" w:customStyle="1" w:styleId="WW8Num40z1">
    <w:name w:val="WW8Num40z1"/>
    <w:uiPriority w:val="99"/>
    <w:rsid w:val="00313612"/>
    <w:rPr>
      <w:rFonts w:ascii="Courier New" w:hAnsi="Courier New"/>
    </w:rPr>
  </w:style>
  <w:style w:type="character" w:customStyle="1" w:styleId="WW8Num40z2">
    <w:name w:val="WW8Num40z2"/>
    <w:uiPriority w:val="99"/>
    <w:rsid w:val="00313612"/>
    <w:rPr>
      <w:rFonts w:ascii="Wingdings" w:hAnsi="Wingdings"/>
    </w:rPr>
  </w:style>
  <w:style w:type="character" w:customStyle="1" w:styleId="WW8Num41z1">
    <w:name w:val="WW8Num41z1"/>
    <w:uiPriority w:val="99"/>
    <w:rsid w:val="00313612"/>
  </w:style>
  <w:style w:type="character" w:customStyle="1" w:styleId="WW8Num41z2">
    <w:name w:val="WW8Num41z2"/>
    <w:uiPriority w:val="99"/>
    <w:rsid w:val="00313612"/>
  </w:style>
  <w:style w:type="character" w:customStyle="1" w:styleId="WW8Num41z3">
    <w:name w:val="WW8Num41z3"/>
    <w:uiPriority w:val="99"/>
    <w:rsid w:val="00313612"/>
  </w:style>
  <w:style w:type="character" w:customStyle="1" w:styleId="WW8Num41z4">
    <w:name w:val="WW8Num41z4"/>
    <w:uiPriority w:val="99"/>
    <w:rsid w:val="00313612"/>
  </w:style>
  <w:style w:type="character" w:customStyle="1" w:styleId="WW8Num41z5">
    <w:name w:val="WW8Num41z5"/>
    <w:uiPriority w:val="99"/>
    <w:rsid w:val="00313612"/>
  </w:style>
  <w:style w:type="character" w:customStyle="1" w:styleId="WW8Num41z6">
    <w:name w:val="WW8Num41z6"/>
    <w:uiPriority w:val="99"/>
    <w:rsid w:val="00313612"/>
  </w:style>
  <w:style w:type="character" w:customStyle="1" w:styleId="WW8Num41z7">
    <w:name w:val="WW8Num41z7"/>
    <w:uiPriority w:val="99"/>
    <w:rsid w:val="00313612"/>
  </w:style>
  <w:style w:type="character" w:customStyle="1" w:styleId="WW8Num41z8">
    <w:name w:val="WW8Num41z8"/>
    <w:uiPriority w:val="99"/>
    <w:rsid w:val="00313612"/>
  </w:style>
  <w:style w:type="character" w:customStyle="1" w:styleId="WW8Num43z1">
    <w:name w:val="WW8Num43z1"/>
    <w:uiPriority w:val="99"/>
    <w:rsid w:val="00313612"/>
  </w:style>
  <w:style w:type="character" w:customStyle="1" w:styleId="WW8Num43z2">
    <w:name w:val="WW8Num43z2"/>
    <w:uiPriority w:val="99"/>
    <w:rsid w:val="00313612"/>
  </w:style>
  <w:style w:type="character" w:customStyle="1" w:styleId="WW8Num43z3">
    <w:name w:val="WW8Num43z3"/>
    <w:uiPriority w:val="99"/>
    <w:rsid w:val="00313612"/>
  </w:style>
  <w:style w:type="character" w:customStyle="1" w:styleId="WW8Num43z4">
    <w:name w:val="WW8Num43z4"/>
    <w:uiPriority w:val="99"/>
    <w:rsid w:val="00313612"/>
  </w:style>
  <w:style w:type="character" w:customStyle="1" w:styleId="WW8Num43z5">
    <w:name w:val="WW8Num43z5"/>
    <w:uiPriority w:val="99"/>
    <w:rsid w:val="00313612"/>
  </w:style>
  <w:style w:type="character" w:customStyle="1" w:styleId="WW8Num43z6">
    <w:name w:val="WW8Num43z6"/>
    <w:uiPriority w:val="99"/>
    <w:rsid w:val="00313612"/>
  </w:style>
  <w:style w:type="character" w:customStyle="1" w:styleId="WW8Num43z7">
    <w:name w:val="WW8Num43z7"/>
    <w:uiPriority w:val="99"/>
    <w:rsid w:val="00313612"/>
  </w:style>
  <w:style w:type="character" w:customStyle="1" w:styleId="WW8Num43z8">
    <w:name w:val="WW8Num43z8"/>
    <w:uiPriority w:val="99"/>
    <w:rsid w:val="00313612"/>
  </w:style>
  <w:style w:type="character" w:customStyle="1" w:styleId="WW8Num44z2">
    <w:name w:val="WW8Num44z2"/>
    <w:uiPriority w:val="99"/>
    <w:rsid w:val="00313612"/>
    <w:rPr>
      <w:rFonts w:ascii="Wingdings" w:hAnsi="Wingdings"/>
    </w:rPr>
  </w:style>
  <w:style w:type="character" w:customStyle="1" w:styleId="WW8Num46z2">
    <w:name w:val="WW8Num46z2"/>
    <w:uiPriority w:val="99"/>
    <w:rsid w:val="00313612"/>
    <w:rPr>
      <w:rFonts w:ascii="Wingdings" w:hAnsi="Wingdings"/>
    </w:rPr>
  </w:style>
  <w:style w:type="character" w:customStyle="1" w:styleId="WW8Num47z2">
    <w:name w:val="WW8Num47z2"/>
    <w:uiPriority w:val="99"/>
    <w:rsid w:val="00313612"/>
    <w:rPr>
      <w:rFonts w:ascii="Wingdings" w:hAnsi="Wingdings"/>
    </w:rPr>
  </w:style>
  <w:style w:type="character" w:customStyle="1" w:styleId="WW8NumSt31z0">
    <w:name w:val="WW8NumSt31z0"/>
    <w:uiPriority w:val="99"/>
    <w:rsid w:val="00313612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313612"/>
    <w:rPr>
      <w:vertAlign w:val="superscript"/>
    </w:rPr>
  </w:style>
  <w:style w:type="character" w:customStyle="1" w:styleId="1fffffe">
    <w:name w:val="Знак примечания1"/>
    <w:uiPriority w:val="99"/>
    <w:rsid w:val="00313612"/>
    <w:rPr>
      <w:sz w:val="16"/>
    </w:rPr>
  </w:style>
  <w:style w:type="character" w:customStyle="1" w:styleId="EndnoteCharacters">
    <w:name w:val="Endnote Characters"/>
    <w:uiPriority w:val="99"/>
    <w:rsid w:val="00313612"/>
    <w:rPr>
      <w:vertAlign w:val="superscript"/>
    </w:rPr>
  </w:style>
  <w:style w:type="paragraph" w:customStyle="1" w:styleId="LO-Normal1">
    <w:name w:val="LO-Normal1"/>
    <w:uiPriority w:val="99"/>
    <w:qFormat/>
    <w:rsid w:val="00313612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313612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31361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313612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313612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313612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313612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313612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31361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313612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313612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313612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313612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31361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313612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31361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313612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3136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313612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31361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313612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31361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31361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13612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313612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313612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313612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313612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313612"/>
  </w:style>
  <w:style w:type="character" w:customStyle="1" w:styleId="ListLabel8">
    <w:name w:val="ListLabel 8"/>
    <w:uiPriority w:val="99"/>
    <w:qFormat/>
    <w:rsid w:val="00313612"/>
  </w:style>
  <w:style w:type="character" w:customStyle="1" w:styleId="ListLabel9">
    <w:name w:val="ListLabel 9"/>
    <w:uiPriority w:val="99"/>
    <w:qFormat/>
    <w:rsid w:val="00313612"/>
  </w:style>
  <w:style w:type="character" w:customStyle="1" w:styleId="ListLabel10">
    <w:name w:val="ListLabel 10"/>
    <w:uiPriority w:val="99"/>
    <w:qFormat/>
    <w:rsid w:val="00313612"/>
  </w:style>
  <w:style w:type="character" w:customStyle="1" w:styleId="ListLabel11">
    <w:name w:val="ListLabel 11"/>
    <w:uiPriority w:val="99"/>
    <w:qFormat/>
    <w:rsid w:val="00313612"/>
  </w:style>
  <w:style w:type="character" w:customStyle="1" w:styleId="ListLabel12">
    <w:name w:val="ListLabel 12"/>
    <w:uiPriority w:val="99"/>
    <w:qFormat/>
    <w:rsid w:val="00313612"/>
  </w:style>
  <w:style w:type="character" w:customStyle="1" w:styleId="ListLabel13">
    <w:name w:val="ListLabel 13"/>
    <w:uiPriority w:val="99"/>
    <w:qFormat/>
    <w:rsid w:val="00313612"/>
  </w:style>
  <w:style w:type="character" w:customStyle="1" w:styleId="ListLabel14">
    <w:name w:val="ListLabel 14"/>
    <w:uiPriority w:val="99"/>
    <w:qFormat/>
    <w:rsid w:val="00313612"/>
  </w:style>
  <w:style w:type="character" w:customStyle="1" w:styleId="ListLabel15">
    <w:name w:val="ListLabel 15"/>
    <w:uiPriority w:val="99"/>
    <w:qFormat/>
    <w:rsid w:val="00313612"/>
  </w:style>
  <w:style w:type="character" w:customStyle="1" w:styleId="ListLabel16">
    <w:name w:val="ListLabel 16"/>
    <w:uiPriority w:val="99"/>
    <w:qFormat/>
    <w:rsid w:val="00313612"/>
  </w:style>
  <w:style w:type="character" w:customStyle="1" w:styleId="ListLabel17">
    <w:name w:val="ListLabel 17"/>
    <w:uiPriority w:val="99"/>
    <w:qFormat/>
    <w:rsid w:val="00313612"/>
  </w:style>
  <w:style w:type="character" w:customStyle="1" w:styleId="ListLabel18">
    <w:name w:val="ListLabel 18"/>
    <w:uiPriority w:val="99"/>
    <w:qFormat/>
    <w:rsid w:val="00313612"/>
  </w:style>
  <w:style w:type="character" w:customStyle="1" w:styleId="ListLabel19">
    <w:name w:val="ListLabel 19"/>
    <w:uiPriority w:val="99"/>
    <w:qFormat/>
    <w:rsid w:val="00313612"/>
  </w:style>
  <w:style w:type="character" w:customStyle="1" w:styleId="ListLabel20">
    <w:name w:val="ListLabel 20"/>
    <w:uiPriority w:val="99"/>
    <w:qFormat/>
    <w:rsid w:val="00313612"/>
  </w:style>
  <w:style w:type="character" w:customStyle="1" w:styleId="ListLabel21">
    <w:name w:val="ListLabel 21"/>
    <w:uiPriority w:val="99"/>
    <w:qFormat/>
    <w:rsid w:val="00313612"/>
  </w:style>
  <w:style w:type="character" w:customStyle="1" w:styleId="ListLabel22">
    <w:name w:val="ListLabel 22"/>
    <w:uiPriority w:val="99"/>
    <w:qFormat/>
    <w:rsid w:val="00313612"/>
  </w:style>
  <w:style w:type="character" w:customStyle="1" w:styleId="ListLabel23">
    <w:name w:val="ListLabel 23"/>
    <w:uiPriority w:val="99"/>
    <w:qFormat/>
    <w:rsid w:val="00313612"/>
  </w:style>
  <w:style w:type="character" w:customStyle="1" w:styleId="ListLabel24">
    <w:name w:val="ListLabel 24"/>
    <w:uiPriority w:val="99"/>
    <w:qFormat/>
    <w:rsid w:val="00313612"/>
  </w:style>
  <w:style w:type="character" w:customStyle="1" w:styleId="ListLabel25">
    <w:name w:val="ListLabel 25"/>
    <w:uiPriority w:val="99"/>
    <w:qFormat/>
    <w:rsid w:val="00313612"/>
  </w:style>
  <w:style w:type="character" w:customStyle="1" w:styleId="ListLabel26">
    <w:name w:val="ListLabel 26"/>
    <w:uiPriority w:val="99"/>
    <w:qFormat/>
    <w:rsid w:val="00313612"/>
  </w:style>
  <w:style w:type="character" w:customStyle="1" w:styleId="ListLabel27">
    <w:name w:val="ListLabel 27"/>
    <w:uiPriority w:val="99"/>
    <w:qFormat/>
    <w:rsid w:val="00313612"/>
  </w:style>
  <w:style w:type="character" w:customStyle="1" w:styleId="ListLabel28">
    <w:name w:val="ListLabel 28"/>
    <w:uiPriority w:val="99"/>
    <w:qFormat/>
    <w:rsid w:val="00313612"/>
  </w:style>
  <w:style w:type="character" w:customStyle="1" w:styleId="ListLabel29">
    <w:name w:val="ListLabel 29"/>
    <w:uiPriority w:val="99"/>
    <w:qFormat/>
    <w:rsid w:val="00313612"/>
  </w:style>
  <w:style w:type="character" w:customStyle="1" w:styleId="ListLabel30">
    <w:name w:val="ListLabel 30"/>
    <w:uiPriority w:val="99"/>
    <w:qFormat/>
    <w:rsid w:val="00313612"/>
  </w:style>
  <w:style w:type="character" w:customStyle="1" w:styleId="ListLabel31">
    <w:name w:val="ListLabel 31"/>
    <w:uiPriority w:val="99"/>
    <w:qFormat/>
    <w:rsid w:val="00313612"/>
  </w:style>
  <w:style w:type="character" w:customStyle="1" w:styleId="ListLabel32">
    <w:name w:val="ListLabel 32"/>
    <w:uiPriority w:val="99"/>
    <w:qFormat/>
    <w:rsid w:val="00313612"/>
  </w:style>
  <w:style w:type="character" w:customStyle="1" w:styleId="ListLabel33">
    <w:name w:val="ListLabel 33"/>
    <w:uiPriority w:val="99"/>
    <w:qFormat/>
    <w:rsid w:val="00313612"/>
  </w:style>
  <w:style w:type="character" w:customStyle="1" w:styleId="ListLabel34">
    <w:name w:val="ListLabel 34"/>
    <w:uiPriority w:val="99"/>
    <w:qFormat/>
    <w:rsid w:val="00313612"/>
    <w:rPr>
      <w:color w:val="00000A"/>
    </w:rPr>
  </w:style>
  <w:style w:type="character" w:customStyle="1" w:styleId="ListLabel35">
    <w:name w:val="ListLabel 35"/>
    <w:uiPriority w:val="99"/>
    <w:qFormat/>
    <w:rsid w:val="00313612"/>
  </w:style>
  <w:style w:type="character" w:customStyle="1" w:styleId="ListLabel36">
    <w:name w:val="ListLabel 36"/>
    <w:uiPriority w:val="99"/>
    <w:qFormat/>
    <w:rsid w:val="00313612"/>
  </w:style>
  <w:style w:type="character" w:customStyle="1" w:styleId="ListLabel37">
    <w:name w:val="ListLabel 37"/>
    <w:uiPriority w:val="99"/>
    <w:qFormat/>
    <w:rsid w:val="00313612"/>
  </w:style>
  <w:style w:type="character" w:customStyle="1" w:styleId="ListLabel38">
    <w:name w:val="ListLabel 38"/>
    <w:uiPriority w:val="99"/>
    <w:qFormat/>
    <w:rsid w:val="00313612"/>
  </w:style>
  <w:style w:type="character" w:customStyle="1" w:styleId="ListLabel39">
    <w:name w:val="ListLabel 39"/>
    <w:uiPriority w:val="99"/>
    <w:qFormat/>
    <w:rsid w:val="00313612"/>
  </w:style>
  <w:style w:type="character" w:customStyle="1" w:styleId="ListLabel40">
    <w:name w:val="ListLabel 40"/>
    <w:uiPriority w:val="99"/>
    <w:qFormat/>
    <w:rsid w:val="00313612"/>
  </w:style>
  <w:style w:type="character" w:customStyle="1" w:styleId="ListLabel41">
    <w:name w:val="ListLabel 41"/>
    <w:uiPriority w:val="99"/>
    <w:qFormat/>
    <w:rsid w:val="00313612"/>
  </w:style>
  <w:style w:type="character" w:customStyle="1" w:styleId="ListLabel42">
    <w:name w:val="ListLabel 42"/>
    <w:uiPriority w:val="99"/>
    <w:qFormat/>
    <w:rsid w:val="00313612"/>
  </w:style>
  <w:style w:type="character" w:customStyle="1" w:styleId="ListLabel43">
    <w:name w:val="ListLabel 43"/>
    <w:uiPriority w:val="99"/>
    <w:qFormat/>
    <w:rsid w:val="00313612"/>
  </w:style>
  <w:style w:type="character" w:customStyle="1" w:styleId="ListLabel44">
    <w:name w:val="ListLabel 44"/>
    <w:uiPriority w:val="99"/>
    <w:qFormat/>
    <w:rsid w:val="00313612"/>
  </w:style>
  <w:style w:type="character" w:customStyle="1" w:styleId="ListLabel45">
    <w:name w:val="ListLabel 45"/>
    <w:uiPriority w:val="99"/>
    <w:qFormat/>
    <w:rsid w:val="00313612"/>
  </w:style>
  <w:style w:type="character" w:customStyle="1" w:styleId="ListLabel46">
    <w:name w:val="ListLabel 46"/>
    <w:uiPriority w:val="99"/>
    <w:qFormat/>
    <w:rsid w:val="00313612"/>
  </w:style>
  <w:style w:type="character" w:customStyle="1" w:styleId="ListLabel47">
    <w:name w:val="ListLabel 47"/>
    <w:uiPriority w:val="99"/>
    <w:qFormat/>
    <w:rsid w:val="00313612"/>
  </w:style>
  <w:style w:type="character" w:customStyle="1" w:styleId="ListLabel48">
    <w:name w:val="ListLabel 48"/>
    <w:uiPriority w:val="99"/>
    <w:qFormat/>
    <w:rsid w:val="00313612"/>
  </w:style>
  <w:style w:type="character" w:customStyle="1" w:styleId="ListLabel49">
    <w:name w:val="ListLabel 49"/>
    <w:uiPriority w:val="99"/>
    <w:qFormat/>
    <w:rsid w:val="00313612"/>
  </w:style>
  <w:style w:type="character" w:customStyle="1" w:styleId="ListLabel50">
    <w:name w:val="ListLabel 50"/>
    <w:uiPriority w:val="99"/>
    <w:qFormat/>
    <w:rsid w:val="00313612"/>
  </w:style>
  <w:style w:type="character" w:customStyle="1" w:styleId="ListLabel51">
    <w:name w:val="ListLabel 51"/>
    <w:uiPriority w:val="99"/>
    <w:qFormat/>
    <w:rsid w:val="00313612"/>
  </w:style>
  <w:style w:type="character" w:customStyle="1" w:styleId="ListLabel52">
    <w:name w:val="ListLabel 52"/>
    <w:uiPriority w:val="99"/>
    <w:qFormat/>
    <w:rsid w:val="00313612"/>
  </w:style>
  <w:style w:type="character" w:customStyle="1" w:styleId="ListLabel53">
    <w:name w:val="ListLabel 53"/>
    <w:uiPriority w:val="99"/>
    <w:qFormat/>
    <w:rsid w:val="00313612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313612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313612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313612"/>
  </w:style>
  <w:style w:type="character" w:customStyle="1" w:styleId="ListLabel57">
    <w:name w:val="ListLabel 57"/>
    <w:uiPriority w:val="99"/>
    <w:qFormat/>
    <w:rsid w:val="00313612"/>
  </w:style>
  <w:style w:type="character" w:customStyle="1" w:styleId="ListLabel58">
    <w:name w:val="ListLabel 58"/>
    <w:uiPriority w:val="99"/>
    <w:qFormat/>
    <w:rsid w:val="00313612"/>
  </w:style>
  <w:style w:type="character" w:customStyle="1" w:styleId="ListLabel59">
    <w:name w:val="ListLabel 59"/>
    <w:uiPriority w:val="99"/>
    <w:qFormat/>
    <w:rsid w:val="00313612"/>
  </w:style>
  <w:style w:type="character" w:customStyle="1" w:styleId="ListLabel60">
    <w:name w:val="ListLabel 60"/>
    <w:uiPriority w:val="99"/>
    <w:qFormat/>
    <w:rsid w:val="00313612"/>
  </w:style>
  <w:style w:type="character" w:customStyle="1" w:styleId="ListLabel61">
    <w:name w:val="ListLabel 61"/>
    <w:uiPriority w:val="99"/>
    <w:qFormat/>
    <w:rsid w:val="00313612"/>
  </w:style>
  <w:style w:type="character" w:customStyle="1" w:styleId="ListLabel62">
    <w:name w:val="ListLabel 62"/>
    <w:uiPriority w:val="99"/>
    <w:qFormat/>
    <w:rsid w:val="00313612"/>
  </w:style>
  <w:style w:type="character" w:customStyle="1" w:styleId="ListLabel63">
    <w:name w:val="ListLabel 63"/>
    <w:uiPriority w:val="99"/>
    <w:qFormat/>
    <w:rsid w:val="00313612"/>
    <w:rPr>
      <w:sz w:val="24"/>
    </w:rPr>
  </w:style>
  <w:style w:type="character" w:customStyle="1" w:styleId="ListLabel64">
    <w:name w:val="ListLabel 64"/>
    <w:uiPriority w:val="99"/>
    <w:qFormat/>
    <w:rsid w:val="00313612"/>
  </w:style>
  <w:style w:type="character" w:customStyle="1" w:styleId="ListLabel65">
    <w:name w:val="ListLabel 65"/>
    <w:uiPriority w:val="99"/>
    <w:qFormat/>
    <w:rsid w:val="00313612"/>
  </w:style>
  <w:style w:type="character" w:customStyle="1" w:styleId="ListLabel66">
    <w:name w:val="ListLabel 66"/>
    <w:uiPriority w:val="99"/>
    <w:qFormat/>
    <w:rsid w:val="00313612"/>
  </w:style>
  <w:style w:type="character" w:customStyle="1" w:styleId="ListLabel67">
    <w:name w:val="ListLabel 67"/>
    <w:uiPriority w:val="99"/>
    <w:qFormat/>
    <w:rsid w:val="00313612"/>
  </w:style>
  <w:style w:type="character" w:customStyle="1" w:styleId="ListLabel68">
    <w:name w:val="ListLabel 68"/>
    <w:uiPriority w:val="99"/>
    <w:qFormat/>
    <w:rsid w:val="00313612"/>
  </w:style>
  <w:style w:type="character" w:customStyle="1" w:styleId="ListLabel69">
    <w:name w:val="ListLabel 69"/>
    <w:uiPriority w:val="99"/>
    <w:qFormat/>
    <w:rsid w:val="00313612"/>
  </w:style>
  <w:style w:type="character" w:customStyle="1" w:styleId="ListLabel70">
    <w:name w:val="ListLabel 70"/>
    <w:uiPriority w:val="99"/>
    <w:qFormat/>
    <w:rsid w:val="00313612"/>
  </w:style>
  <w:style w:type="character" w:customStyle="1" w:styleId="ListLabel71">
    <w:name w:val="ListLabel 71"/>
    <w:uiPriority w:val="99"/>
    <w:qFormat/>
    <w:rsid w:val="00313612"/>
  </w:style>
  <w:style w:type="character" w:customStyle="1" w:styleId="ListLabel72">
    <w:name w:val="ListLabel 72"/>
    <w:uiPriority w:val="99"/>
    <w:qFormat/>
    <w:rsid w:val="00313612"/>
  </w:style>
  <w:style w:type="character" w:customStyle="1" w:styleId="ListLabel73">
    <w:name w:val="ListLabel 73"/>
    <w:uiPriority w:val="99"/>
    <w:qFormat/>
    <w:rsid w:val="00313612"/>
  </w:style>
  <w:style w:type="character" w:customStyle="1" w:styleId="ListLabel74">
    <w:name w:val="ListLabel 74"/>
    <w:uiPriority w:val="99"/>
    <w:qFormat/>
    <w:rsid w:val="00313612"/>
  </w:style>
  <w:style w:type="character" w:customStyle="1" w:styleId="ListLabel75">
    <w:name w:val="ListLabel 75"/>
    <w:uiPriority w:val="99"/>
    <w:qFormat/>
    <w:rsid w:val="00313612"/>
  </w:style>
  <w:style w:type="character" w:customStyle="1" w:styleId="ListLabel76">
    <w:name w:val="ListLabel 76"/>
    <w:uiPriority w:val="99"/>
    <w:qFormat/>
    <w:rsid w:val="00313612"/>
  </w:style>
  <w:style w:type="character" w:customStyle="1" w:styleId="ListLabel77">
    <w:name w:val="ListLabel 77"/>
    <w:uiPriority w:val="99"/>
    <w:qFormat/>
    <w:rsid w:val="00313612"/>
  </w:style>
  <w:style w:type="character" w:customStyle="1" w:styleId="ListLabel78">
    <w:name w:val="ListLabel 78"/>
    <w:uiPriority w:val="99"/>
    <w:qFormat/>
    <w:rsid w:val="00313612"/>
    <w:rPr>
      <w:sz w:val="24"/>
    </w:rPr>
  </w:style>
  <w:style w:type="character" w:customStyle="1" w:styleId="ListLabel79">
    <w:name w:val="ListLabel 79"/>
    <w:uiPriority w:val="99"/>
    <w:qFormat/>
    <w:rsid w:val="00313612"/>
  </w:style>
  <w:style w:type="character" w:customStyle="1" w:styleId="ListLabel80">
    <w:name w:val="ListLabel 80"/>
    <w:uiPriority w:val="99"/>
    <w:qFormat/>
    <w:rsid w:val="00313612"/>
  </w:style>
  <w:style w:type="character" w:customStyle="1" w:styleId="ListLabel81">
    <w:name w:val="ListLabel 81"/>
    <w:uiPriority w:val="99"/>
    <w:qFormat/>
    <w:rsid w:val="00313612"/>
  </w:style>
  <w:style w:type="character" w:customStyle="1" w:styleId="ListLabel82">
    <w:name w:val="ListLabel 82"/>
    <w:uiPriority w:val="99"/>
    <w:qFormat/>
    <w:rsid w:val="00313612"/>
  </w:style>
  <w:style w:type="character" w:customStyle="1" w:styleId="ListLabel83">
    <w:name w:val="ListLabel 83"/>
    <w:uiPriority w:val="99"/>
    <w:qFormat/>
    <w:rsid w:val="00313612"/>
  </w:style>
  <w:style w:type="character" w:customStyle="1" w:styleId="ListLabel84">
    <w:name w:val="ListLabel 84"/>
    <w:uiPriority w:val="99"/>
    <w:qFormat/>
    <w:rsid w:val="00313612"/>
  </w:style>
  <w:style w:type="character" w:customStyle="1" w:styleId="ListLabel85">
    <w:name w:val="ListLabel 85"/>
    <w:uiPriority w:val="99"/>
    <w:qFormat/>
    <w:rsid w:val="00313612"/>
  </w:style>
  <w:style w:type="character" w:customStyle="1" w:styleId="ListLabel86">
    <w:name w:val="ListLabel 86"/>
    <w:uiPriority w:val="99"/>
    <w:qFormat/>
    <w:rsid w:val="00313612"/>
  </w:style>
  <w:style w:type="character" w:customStyle="1" w:styleId="ListLabel87">
    <w:name w:val="ListLabel 87"/>
    <w:uiPriority w:val="99"/>
    <w:qFormat/>
    <w:rsid w:val="00313612"/>
  </w:style>
  <w:style w:type="character" w:customStyle="1" w:styleId="ListLabel88">
    <w:name w:val="ListLabel 88"/>
    <w:uiPriority w:val="99"/>
    <w:qFormat/>
    <w:rsid w:val="00313612"/>
  </w:style>
  <w:style w:type="character" w:customStyle="1" w:styleId="ListLabel89">
    <w:name w:val="ListLabel 89"/>
    <w:uiPriority w:val="99"/>
    <w:qFormat/>
    <w:rsid w:val="00313612"/>
  </w:style>
  <w:style w:type="character" w:customStyle="1" w:styleId="ListLabel90">
    <w:name w:val="ListLabel 90"/>
    <w:uiPriority w:val="99"/>
    <w:qFormat/>
    <w:rsid w:val="00313612"/>
  </w:style>
  <w:style w:type="character" w:customStyle="1" w:styleId="ListLabel91">
    <w:name w:val="ListLabel 91"/>
    <w:uiPriority w:val="99"/>
    <w:qFormat/>
    <w:rsid w:val="00313612"/>
  </w:style>
  <w:style w:type="character" w:customStyle="1" w:styleId="ListLabel92">
    <w:name w:val="ListLabel 92"/>
    <w:uiPriority w:val="99"/>
    <w:qFormat/>
    <w:rsid w:val="00313612"/>
  </w:style>
  <w:style w:type="character" w:customStyle="1" w:styleId="ListLabel93">
    <w:name w:val="ListLabel 93"/>
    <w:uiPriority w:val="99"/>
    <w:qFormat/>
    <w:rsid w:val="00313612"/>
  </w:style>
  <w:style w:type="character" w:customStyle="1" w:styleId="ListLabel94">
    <w:name w:val="ListLabel 94"/>
    <w:uiPriority w:val="99"/>
    <w:qFormat/>
    <w:rsid w:val="00313612"/>
  </w:style>
  <w:style w:type="character" w:customStyle="1" w:styleId="ListLabel95">
    <w:name w:val="ListLabel 95"/>
    <w:uiPriority w:val="99"/>
    <w:qFormat/>
    <w:rsid w:val="00313612"/>
  </w:style>
  <w:style w:type="character" w:customStyle="1" w:styleId="ListLabel96">
    <w:name w:val="ListLabel 96"/>
    <w:uiPriority w:val="99"/>
    <w:qFormat/>
    <w:rsid w:val="00313612"/>
    <w:rPr>
      <w:sz w:val="24"/>
    </w:rPr>
  </w:style>
  <w:style w:type="character" w:customStyle="1" w:styleId="ListLabel97">
    <w:name w:val="ListLabel 97"/>
    <w:uiPriority w:val="99"/>
    <w:qFormat/>
    <w:rsid w:val="00313612"/>
  </w:style>
  <w:style w:type="character" w:customStyle="1" w:styleId="ListLabel98">
    <w:name w:val="ListLabel 98"/>
    <w:uiPriority w:val="99"/>
    <w:qFormat/>
    <w:rsid w:val="00313612"/>
  </w:style>
  <w:style w:type="character" w:customStyle="1" w:styleId="ListLabel99">
    <w:name w:val="ListLabel 99"/>
    <w:uiPriority w:val="99"/>
    <w:qFormat/>
    <w:rsid w:val="00313612"/>
  </w:style>
  <w:style w:type="character" w:customStyle="1" w:styleId="ListLabel100">
    <w:name w:val="ListLabel 100"/>
    <w:uiPriority w:val="99"/>
    <w:qFormat/>
    <w:rsid w:val="00313612"/>
  </w:style>
  <w:style w:type="character" w:customStyle="1" w:styleId="ListLabel101">
    <w:name w:val="ListLabel 101"/>
    <w:uiPriority w:val="99"/>
    <w:qFormat/>
    <w:rsid w:val="00313612"/>
  </w:style>
  <w:style w:type="character" w:customStyle="1" w:styleId="ListLabel102">
    <w:name w:val="ListLabel 102"/>
    <w:uiPriority w:val="99"/>
    <w:qFormat/>
    <w:rsid w:val="00313612"/>
  </w:style>
  <w:style w:type="character" w:customStyle="1" w:styleId="ListLabel103">
    <w:name w:val="ListLabel 103"/>
    <w:uiPriority w:val="99"/>
    <w:qFormat/>
    <w:rsid w:val="00313612"/>
  </w:style>
  <w:style w:type="character" w:customStyle="1" w:styleId="ListLabel104">
    <w:name w:val="ListLabel 104"/>
    <w:uiPriority w:val="99"/>
    <w:qFormat/>
    <w:rsid w:val="00313612"/>
  </w:style>
  <w:style w:type="character" w:customStyle="1" w:styleId="ListLabel105">
    <w:name w:val="ListLabel 105"/>
    <w:uiPriority w:val="99"/>
    <w:qFormat/>
    <w:rsid w:val="00313612"/>
  </w:style>
  <w:style w:type="character" w:customStyle="1" w:styleId="ListLabel106">
    <w:name w:val="ListLabel 106"/>
    <w:uiPriority w:val="99"/>
    <w:qFormat/>
    <w:rsid w:val="00313612"/>
  </w:style>
  <w:style w:type="character" w:customStyle="1" w:styleId="ListLabel107">
    <w:name w:val="ListLabel 107"/>
    <w:uiPriority w:val="99"/>
    <w:qFormat/>
    <w:rsid w:val="00313612"/>
  </w:style>
  <w:style w:type="character" w:customStyle="1" w:styleId="ListLabel108">
    <w:name w:val="ListLabel 108"/>
    <w:uiPriority w:val="99"/>
    <w:qFormat/>
    <w:rsid w:val="00313612"/>
  </w:style>
  <w:style w:type="character" w:customStyle="1" w:styleId="ListLabel109">
    <w:name w:val="ListLabel 109"/>
    <w:uiPriority w:val="99"/>
    <w:qFormat/>
    <w:rsid w:val="00313612"/>
  </w:style>
  <w:style w:type="character" w:customStyle="1" w:styleId="ListLabel110">
    <w:name w:val="ListLabel 110"/>
    <w:uiPriority w:val="99"/>
    <w:qFormat/>
    <w:rsid w:val="00313612"/>
  </w:style>
  <w:style w:type="character" w:customStyle="1" w:styleId="ListLabel111">
    <w:name w:val="ListLabel 111"/>
    <w:uiPriority w:val="99"/>
    <w:qFormat/>
    <w:rsid w:val="00313612"/>
  </w:style>
  <w:style w:type="character" w:customStyle="1" w:styleId="ListLabel112">
    <w:name w:val="ListLabel 112"/>
    <w:uiPriority w:val="99"/>
    <w:qFormat/>
    <w:rsid w:val="00313612"/>
  </w:style>
  <w:style w:type="character" w:customStyle="1" w:styleId="ListLabel113">
    <w:name w:val="ListLabel 113"/>
    <w:uiPriority w:val="99"/>
    <w:qFormat/>
    <w:rsid w:val="00313612"/>
  </w:style>
  <w:style w:type="character" w:customStyle="1" w:styleId="ListLabel114">
    <w:name w:val="ListLabel 114"/>
    <w:uiPriority w:val="99"/>
    <w:qFormat/>
    <w:rsid w:val="00313612"/>
    <w:rPr>
      <w:sz w:val="24"/>
    </w:rPr>
  </w:style>
  <w:style w:type="character" w:customStyle="1" w:styleId="ListLabel115">
    <w:name w:val="ListLabel 115"/>
    <w:uiPriority w:val="99"/>
    <w:qFormat/>
    <w:rsid w:val="00313612"/>
  </w:style>
  <w:style w:type="character" w:customStyle="1" w:styleId="ListLabel116">
    <w:name w:val="ListLabel 116"/>
    <w:uiPriority w:val="99"/>
    <w:qFormat/>
    <w:rsid w:val="00313612"/>
  </w:style>
  <w:style w:type="character" w:customStyle="1" w:styleId="ListLabel117">
    <w:name w:val="ListLabel 117"/>
    <w:uiPriority w:val="99"/>
    <w:qFormat/>
    <w:rsid w:val="00313612"/>
  </w:style>
  <w:style w:type="character" w:customStyle="1" w:styleId="ListLabel118">
    <w:name w:val="ListLabel 118"/>
    <w:uiPriority w:val="99"/>
    <w:qFormat/>
    <w:rsid w:val="00313612"/>
  </w:style>
  <w:style w:type="character" w:customStyle="1" w:styleId="ListLabel119">
    <w:name w:val="ListLabel 119"/>
    <w:uiPriority w:val="99"/>
    <w:qFormat/>
    <w:rsid w:val="00313612"/>
  </w:style>
  <w:style w:type="character" w:customStyle="1" w:styleId="ListLabel120">
    <w:name w:val="ListLabel 120"/>
    <w:uiPriority w:val="99"/>
    <w:qFormat/>
    <w:rsid w:val="00313612"/>
  </w:style>
  <w:style w:type="character" w:customStyle="1" w:styleId="ListLabel121">
    <w:name w:val="ListLabel 121"/>
    <w:uiPriority w:val="99"/>
    <w:qFormat/>
    <w:rsid w:val="00313612"/>
  </w:style>
  <w:style w:type="character" w:customStyle="1" w:styleId="ListLabel122">
    <w:name w:val="ListLabel 122"/>
    <w:uiPriority w:val="99"/>
    <w:qFormat/>
    <w:rsid w:val="00313612"/>
  </w:style>
  <w:style w:type="character" w:customStyle="1" w:styleId="ListLabel123">
    <w:name w:val="ListLabel 123"/>
    <w:uiPriority w:val="99"/>
    <w:qFormat/>
    <w:rsid w:val="00313612"/>
  </w:style>
  <w:style w:type="character" w:customStyle="1" w:styleId="ListLabel124">
    <w:name w:val="ListLabel 124"/>
    <w:uiPriority w:val="99"/>
    <w:qFormat/>
    <w:rsid w:val="00313612"/>
  </w:style>
  <w:style w:type="character" w:customStyle="1" w:styleId="ListLabel125">
    <w:name w:val="ListLabel 125"/>
    <w:uiPriority w:val="99"/>
    <w:qFormat/>
    <w:rsid w:val="00313612"/>
  </w:style>
  <w:style w:type="character" w:customStyle="1" w:styleId="ListLabel126">
    <w:name w:val="ListLabel 126"/>
    <w:uiPriority w:val="99"/>
    <w:qFormat/>
    <w:rsid w:val="00313612"/>
  </w:style>
  <w:style w:type="character" w:customStyle="1" w:styleId="ListLabel127">
    <w:name w:val="ListLabel 127"/>
    <w:uiPriority w:val="99"/>
    <w:qFormat/>
    <w:rsid w:val="00313612"/>
  </w:style>
  <w:style w:type="character" w:customStyle="1" w:styleId="ListLabel128">
    <w:name w:val="ListLabel 128"/>
    <w:uiPriority w:val="99"/>
    <w:qFormat/>
    <w:rsid w:val="00313612"/>
  </w:style>
  <w:style w:type="character" w:customStyle="1" w:styleId="ListLabel129">
    <w:name w:val="ListLabel 129"/>
    <w:uiPriority w:val="99"/>
    <w:qFormat/>
    <w:rsid w:val="00313612"/>
  </w:style>
  <w:style w:type="character" w:customStyle="1" w:styleId="ListLabel130">
    <w:name w:val="ListLabel 130"/>
    <w:uiPriority w:val="99"/>
    <w:qFormat/>
    <w:rsid w:val="00313612"/>
  </w:style>
  <w:style w:type="character" w:customStyle="1" w:styleId="ListLabel131">
    <w:name w:val="ListLabel 131"/>
    <w:uiPriority w:val="99"/>
    <w:qFormat/>
    <w:rsid w:val="00313612"/>
  </w:style>
  <w:style w:type="character" w:customStyle="1" w:styleId="ListLabel132">
    <w:name w:val="ListLabel 132"/>
    <w:uiPriority w:val="99"/>
    <w:qFormat/>
    <w:rsid w:val="00313612"/>
  </w:style>
  <w:style w:type="character" w:customStyle="1" w:styleId="ListLabel133">
    <w:name w:val="ListLabel 133"/>
    <w:uiPriority w:val="99"/>
    <w:qFormat/>
    <w:rsid w:val="00313612"/>
  </w:style>
  <w:style w:type="character" w:customStyle="1" w:styleId="ListLabel134">
    <w:name w:val="ListLabel 134"/>
    <w:uiPriority w:val="99"/>
    <w:qFormat/>
    <w:rsid w:val="00313612"/>
  </w:style>
  <w:style w:type="character" w:customStyle="1" w:styleId="ListLabel135">
    <w:name w:val="ListLabel 135"/>
    <w:uiPriority w:val="99"/>
    <w:qFormat/>
    <w:rsid w:val="00313612"/>
  </w:style>
  <w:style w:type="character" w:customStyle="1" w:styleId="ListLabel136">
    <w:name w:val="ListLabel 136"/>
    <w:uiPriority w:val="99"/>
    <w:qFormat/>
    <w:rsid w:val="00313612"/>
  </w:style>
  <w:style w:type="character" w:customStyle="1" w:styleId="ListLabel137">
    <w:name w:val="ListLabel 137"/>
    <w:uiPriority w:val="99"/>
    <w:qFormat/>
    <w:rsid w:val="00313612"/>
  </w:style>
  <w:style w:type="character" w:customStyle="1" w:styleId="ListLabel138">
    <w:name w:val="ListLabel 138"/>
    <w:uiPriority w:val="99"/>
    <w:qFormat/>
    <w:rsid w:val="00313612"/>
  </w:style>
  <w:style w:type="character" w:customStyle="1" w:styleId="ListLabel139">
    <w:name w:val="ListLabel 139"/>
    <w:uiPriority w:val="99"/>
    <w:qFormat/>
    <w:rsid w:val="00313612"/>
  </w:style>
  <w:style w:type="character" w:customStyle="1" w:styleId="ListLabel140">
    <w:name w:val="ListLabel 140"/>
    <w:uiPriority w:val="99"/>
    <w:qFormat/>
    <w:rsid w:val="00313612"/>
  </w:style>
  <w:style w:type="character" w:customStyle="1" w:styleId="ListLabel141">
    <w:name w:val="ListLabel 141"/>
    <w:uiPriority w:val="99"/>
    <w:qFormat/>
    <w:rsid w:val="00313612"/>
  </w:style>
  <w:style w:type="character" w:customStyle="1" w:styleId="ListLabel142">
    <w:name w:val="ListLabel 142"/>
    <w:uiPriority w:val="99"/>
    <w:qFormat/>
    <w:rsid w:val="00313612"/>
  </w:style>
  <w:style w:type="character" w:customStyle="1" w:styleId="ListLabel143">
    <w:name w:val="ListLabel 143"/>
    <w:uiPriority w:val="99"/>
    <w:qFormat/>
    <w:rsid w:val="00313612"/>
  </w:style>
  <w:style w:type="character" w:customStyle="1" w:styleId="ListLabel144">
    <w:name w:val="ListLabel 144"/>
    <w:uiPriority w:val="99"/>
    <w:qFormat/>
    <w:rsid w:val="00313612"/>
  </w:style>
  <w:style w:type="character" w:customStyle="1" w:styleId="ListLabel145">
    <w:name w:val="ListLabel 145"/>
    <w:uiPriority w:val="99"/>
    <w:qFormat/>
    <w:rsid w:val="00313612"/>
  </w:style>
  <w:style w:type="character" w:customStyle="1" w:styleId="ListLabel146">
    <w:name w:val="ListLabel 146"/>
    <w:uiPriority w:val="99"/>
    <w:qFormat/>
    <w:rsid w:val="00313612"/>
  </w:style>
  <w:style w:type="character" w:customStyle="1" w:styleId="ListLabel147">
    <w:name w:val="ListLabel 147"/>
    <w:uiPriority w:val="99"/>
    <w:qFormat/>
    <w:rsid w:val="00313612"/>
  </w:style>
  <w:style w:type="character" w:customStyle="1" w:styleId="ListLabel148">
    <w:name w:val="ListLabel 148"/>
    <w:uiPriority w:val="99"/>
    <w:qFormat/>
    <w:rsid w:val="00313612"/>
  </w:style>
  <w:style w:type="character" w:customStyle="1" w:styleId="ListLabel149">
    <w:name w:val="ListLabel 149"/>
    <w:uiPriority w:val="99"/>
    <w:qFormat/>
    <w:rsid w:val="00313612"/>
  </w:style>
  <w:style w:type="character" w:customStyle="1" w:styleId="ListLabel150">
    <w:name w:val="ListLabel 150"/>
    <w:uiPriority w:val="99"/>
    <w:qFormat/>
    <w:rsid w:val="00313612"/>
    <w:rPr>
      <w:sz w:val="24"/>
    </w:rPr>
  </w:style>
  <w:style w:type="character" w:customStyle="1" w:styleId="ListLabel151">
    <w:name w:val="ListLabel 151"/>
    <w:uiPriority w:val="99"/>
    <w:qFormat/>
    <w:rsid w:val="00313612"/>
  </w:style>
  <w:style w:type="character" w:customStyle="1" w:styleId="ListLabel152">
    <w:name w:val="ListLabel 152"/>
    <w:uiPriority w:val="99"/>
    <w:qFormat/>
    <w:rsid w:val="00313612"/>
  </w:style>
  <w:style w:type="character" w:customStyle="1" w:styleId="ListLabel153">
    <w:name w:val="ListLabel 153"/>
    <w:uiPriority w:val="99"/>
    <w:qFormat/>
    <w:rsid w:val="00313612"/>
  </w:style>
  <w:style w:type="character" w:customStyle="1" w:styleId="ListLabel154">
    <w:name w:val="ListLabel 154"/>
    <w:uiPriority w:val="99"/>
    <w:qFormat/>
    <w:rsid w:val="00313612"/>
  </w:style>
  <w:style w:type="character" w:customStyle="1" w:styleId="ListLabel155">
    <w:name w:val="ListLabel 155"/>
    <w:uiPriority w:val="99"/>
    <w:qFormat/>
    <w:rsid w:val="00313612"/>
  </w:style>
  <w:style w:type="character" w:customStyle="1" w:styleId="ListLabel156">
    <w:name w:val="ListLabel 156"/>
    <w:uiPriority w:val="99"/>
    <w:qFormat/>
    <w:rsid w:val="00313612"/>
  </w:style>
  <w:style w:type="character" w:customStyle="1" w:styleId="ListLabel157">
    <w:name w:val="ListLabel 157"/>
    <w:uiPriority w:val="99"/>
    <w:qFormat/>
    <w:rsid w:val="00313612"/>
  </w:style>
  <w:style w:type="character" w:customStyle="1" w:styleId="ListLabel158">
    <w:name w:val="ListLabel 158"/>
    <w:uiPriority w:val="99"/>
    <w:qFormat/>
    <w:rsid w:val="00313612"/>
  </w:style>
  <w:style w:type="character" w:customStyle="1" w:styleId="ListLabel159">
    <w:name w:val="ListLabel 159"/>
    <w:uiPriority w:val="99"/>
    <w:qFormat/>
    <w:rsid w:val="00313612"/>
    <w:rPr>
      <w:sz w:val="24"/>
    </w:rPr>
  </w:style>
  <w:style w:type="character" w:customStyle="1" w:styleId="ListLabel160">
    <w:name w:val="ListLabel 160"/>
    <w:uiPriority w:val="99"/>
    <w:qFormat/>
    <w:rsid w:val="00313612"/>
  </w:style>
  <w:style w:type="character" w:customStyle="1" w:styleId="ListLabel161">
    <w:name w:val="ListLabel 161"/>
    <w:uiPriority w:val="99"/>
    <w:qFormat/>
    <w:rsid w:val="00313612"/>
  </w:style>
  <w:style w:type="character" w:customStyle="1" w:styleId="ListLabel162">
    <w:name w:val="ListLabel 162"/>
    <w:uiPriority w:val="99"/>
    <w:qFormat/>
    <w:rsid w:val="00313612"/>
  </w:style>
  <w:style w:type="character" w:customStyle="1" w:styleId="ListLabel163">
    <w:name w:val="ListLabel 163"/>
    <w:uiPriority w:val="99"/>
    <w:qFormat/>
    <w:rsid w:val="00313612"/>
  </w:style>
  <w:style w:type="character" w:customStyle="1" w:styleId="ListLabel164">
    <w:name w:val="ListLabel 164"/>
    <w:uiPriority w:val="99"/>
    <w:qFormat/>
    <w:rsid w:val="00313612"/>
  </w:style>
  <w:style w:type="character" w:customStyle="1" w:styleId="ListLabel165">
    <w:name w:val="ListLabel 165"/>
    <w:uiPriority w:val="99"/>
    <w:qFormat/>
    <w:rsid w:val="00313612"/>
  </w:style>
  <w:style w:type="character" w:customStyle="1" w:styleId="ListLabel166">
    <w:name w:val="ListLabel 166"/>
    <w:uiPriority w:val="99"/>
    <w:qFormat/>
    <w:rsid w:val="00313612"/>
  </w:style>
  <w:style w:type="character" w:customStyle="1" w:styleId="ListLabel167">
    <w:name w:val="ListLabel 167"/>
    <w:uiPriority w:val="99"/>
    <w:qFormat/>
    <w:rsid w:val="00313612"/>
  </w:style>
  <w:style w:type="character" w:customStyle="1" w:styleId="ListLabel168">
    <w:name w:val="ListLabel 168"/>
    <w:uiPriority w:val="99"/>
    <w:qFormat/>
    <w:rsid w:val="00313612"/>
    <w:rPr>
      <w:sz w:val="24"/>
    </w:rPr>
  </w:style>
  <w:style w:type="character" w:customStyle="1" w:styleId="ListLabel169">
    <w:name w:val="ListLabel 169"/>
    <w:uiPriority w:val="99"/>
    <w:qFormat/>
    <w:rsid w:val="00313612"/>
  </w:style>
  <w:style w:type="character" w:customStyle="1" w:styleId="ListLabel170">
    <w:name w:val="ListLabel 170"/>
    <w:uiPriority w:val="99"/>
    <w:qFormat/>
    <w:rsid w:val="00313612"/>
  </w:style>
  <w:style w:type="character" w:customStyle="1" w:styleId="ListLabel171">
    <w:name w:val="ListLabel 171"/>
    <w:uiPriority w:val="99"/>
    <w:qFormat/>
    <w:rsid w:val="00313612"/>
  </w:style>
  <w:style w:type="character" w:customStyle="1" w:styleId="ListLabel172">
    <w:name w:val="ListLabel 172"/>
    <w:uiPriority w:val="99"/>
    <w:qFormat/>
    <w:rsid w:val="00313612"/>
  </w:style>
  <w:style w:type="character" w:customStyle="1" w:styleId="ListLabel173">
    <w:name w:val="ListLabel 173"/>
    <w:uiPriority w:val="99"/>
    <w:qFormat/>
    <w:rsid w:val="00313612"/>
  </w:style>
  <w:style w:type="character" w:customStyle="1" w:styleId="ListLabel174">
    <w:name w:val="ListLabel 174"/>
    <w:uiPriority w:val="99"/>
    <w:qFormat/>
    <w:rsid w:val="00313612"/>
  </w:style>
  <w:style w:type="character" w:customStyle="1" w:styleId="ListLabel175">
    <w:name w:val="ListLabel 175"/>
    <w:uiPriority w:val="99"/>
    <w:qFormat/>
    <w:rsid w:val="00313612"/>
  </w:style>
  <w:style w:type="character" w:customStyle="1" w:styleId="ListLabel176">
    <w:name w:val="ListLabel 176"/>
    <w:uiPriority w:val="99"/>
    <w:qFormat/>
    <w:rsid w:val="00313612"/>
  </w:style>
  <w:style w:type="character" w:customStyle="1" w:styleId="ListLabel177">
    <w:name w:val="ListLabel 177"/>
    <w:uiPriority w:val="99"/>
    <w:qFormat/>
    <w:rsid w:val="00313612"/>
  </w:style>
  <w:style w:type="character" w:customStyle="1" w:styleId="ListLabel178">
    <w:name w:val="ListLabel 178"/>
    <w:uiPriority w:val="99"/>
    <w:qFormat/>
    <w:rsid w:val="00313612"/>
  </w:style>
  <w:style w:type="character" w:customStyle="1" w:styleId="ListLabel179">
    <w:name w:val="ListLabel 179"/>
    <w:uiPriority w:val="99"/>
    <w:qFormat/>
    <w:rsid w:val="00313612"/>
  </w:style>
  <w:style w:type="character" w:customStyle="1" w:styleId="ListLabel180">
    <w:name w:val="ListLabel 180"/>
    <w:uiPriority w:val="99"/>
    <w:qFormat/>
    <w:rsid w:val="00313612"/>
  </w:style>
  <w:style w:type="character" w:customStyle="1" w:styleId="ListLabel181">
    <w:name w:val="ListLabel 181"/>
    <w:uiPriority w:val="99"/>
    <w:qFormat/>
    <w:rsid w:val="00313612"/>
  </w:style>
  <w:style w:type="character" w:customStyle="1" w:styleId="ListLabel182">
    <w:name w:val="ListLabel 182"/>
    <w:uiPriority w:val="99"/>
    <w:qFormat/>
    <w:rsid w:val="00313612"/>
  </w:style>
  <w:style w:type="character" w:customStyle="1" w:styleId="ListLabel183">
    <w:name w:val="ListLabel 183"/>
    <w:uiPriority w:val="99"/>
    <w:qFormat/>
    <w:rsid w:val="00313612"/>
  </w:style>
  <w:style w:type="character" w:customStyle="1" w:styleId="ListLabel184">
    <w:name w:val="ListLabel 184"/>
    <w:uiPriority w:val="99"/>
    <w:qFormat/>
    <w:rsid w:val="00313612"/>
  </w:style>
  <w:style w:type="character" w:customStyle="1" w:styleId="ListLabel185">
    <w:name w:val="ListLabel 185"/>
    <w:uiPriority w:val="99"/>
    <w:qFormat/>
    <w:rsid w:val="00313612"/>
  </w:style>
  <w:style w:type="character" w:customStyle="1" w:styleId="ListLabel186">
    <w:name w:val="ListLabel 186"/>
    <w:uiPriority w:val="99"/>
    <w:qFormat/>
    <w:rsid w:val="00313612"/>
    <w:rPr>
      <w:sz w:val="20"/>
    </w:rPr>
  </w:style>
  <w:style w:type="character" w:customStyle="1" w:styleId="ListLabel187">
    <w:name w:val="ListLabel 187"/>
    <w:uiPriority w:val="99"/>
    <w:qFormat/>
    <w:rsid w:val="00313612"/>
  </w:style>
  <w:style w:type="character" w:customStyle="1" w:styleId="ListLabel188">
    <w:name w:val="ListLabel 188"/>
    <w:uiPriority w:val="99"/>
    <w:qFormat/>
    <w:rsid w:val="00313612"/>
  </w:style>
  <w:style w:type="character" w:customStyle="1" w:styleId="ListLabel189">
    <w:name w:val="ListLabel 189"/>
    <w:uiPriority w:val="99"/>
    <w:qFormat/>
    <w:rsid w:val="00313612"/>
  </w:style>
  <w:style w:type="character" w:customStyle="1" w:styleId="ListLabel190">
    <w:name w:val="ListLabel 190"/>
    <w:uiPriority w:val="99"/>
    <w:qFormat/>
    <w:rsid w:val="00313612"/>
  </w:style>
  <w:style w:type="character" w:customStyle="1" w:styleId="ListLabel191">
    <w:name w:val="ListLabel 191"/>
    <w:uiPriority w:val="99"/>
    <w:qFormat/>
    <w:rsid w:val="00313612"/>
  </w:style>
  <w:style w:type="character" w:customStyle="1" w:styleId="ListLabel192">
    <w:name w:val="ListLabel 192"/>
    <w:uiPriority w:val="99"/>
    <w:qFormat/>
    <w:rsid w:val="00313612"/>
  </w:style>
  <w:style w:type="character" w:customStyle="1" w:styleId="ListLabel193">
    <w:name w:val="ListLabel 193"/>
    <w:uiPriority w:val="99"/>
    <w:qFormat/>
    <w:rsid w:val="00313612"/>
  </w:style>
  <w:style w:type="character" w:customStyle="1" w:styleId="ListLabel194">
    <w:name w:val="ListLabel 194"/>
    <w:uiPriority w:val="99"/>
    <w:qFormat/>
    <w:rsid w:val="00313612"/>
  </w:style>
  <w:style w:type="character" w:customStyle="1" w:styleId="ListLabel195">
    <w:name w:val="ListLabel 195"/>
    <w:uiPriority w:val="99"/>
    <w:qFormat/>
    <w:rsid w:val="00313612"/>
    <w:rPr>
      <w:sz w:val="20"/>
    </w:rPr>
  </w:style>
  <w:style w:type="character" w:customStyle="1" w:styleId="ListLabel196">
    <w:name w:val="ListLabel 196"/>
    <w:uiPriority w:val="99"/>
    <w:qFormat/>
    <w:rsid w:val="00313612"/>
  </w:style>
  <w:style w:type="character" w:customStyle="1" w:styleId="ListLabel197">
    <w:name w:val="ListLabel 197"/>
    <w:uiPriority w:val="99"/>
    <w:qFormat/>
    <w:rsid w:val="00313612"/>
  </w:style>
  <w:style w:type="character" w:customStyle="1" w:styleId="ListLabel198">
    <w:name w:val="ListLabel 198"/>
    <w:uiPriority w:val="99"/>
    <w:qFormat/>
    <w:rsid w:val="00313612"/>
  </w:style>
  <w:style w:type="character" w:customStyle="1" w:styleId="ListLabel199">
    <w:name w:val="ListLabel 199"/>
    <w:uiPriority w:val="99"/>
    <w:qFormat/>
    <w:rsid w:val="00313612"/>
  </w:style>
  <w:style w:type="character" w:customStyle="1" w:styleId="ListLabel200">
    <w:name w:val="ListLabel 200"/>
    <w:uiPriority w:val="99"/>
    <w:qFormat/>
    <w:rsid w:val="00313612"/>
  </w:style>
  <w:style w:type="character" w:customStyle="1" w:styleId="ListLabel201">
    <w:name w:val="ListLabel 201"/>
    <w:uiPriority w:val="99"/>
    <w:qFormat/>
    <w:rsid w:val="00313612"/>
  </w:style>
  <w:style w:type="character" w:customStyle="1" w:styleId="ListLabel202">
    <w:name w:val="ListLabel 202"/>
    <w:uiPriority w:val="99"/>
    <w:qFormat/>
    <w:rsid w:val="00313612"/>
  </w:style>
  <w:style w:type="character" w:customStyle="1" w:styleId="ListLabel203">
    <w:name w:val="ListLabel 203"/>
    <w:uiPriority w:val="99"/>
    <w:qFormat/>
    <w:rsid w:val="00313612"/>
  </w:style>
  <w:style w:type="character" w:customStyle="1" w:styleId="ListLabel204">
    <w:name w:val="ListLabel 204"/>
    <w:uiPriority w:val="99"/>
    <w:qFormat/>
    <w:rsid w:val="00313612"/>
  </w:style>
  <w:style w:type="character" w:customStyle="1" w:styleId="ListLabel205">
    <w:name w:val="ListLabel 205"/>
    <w:uiPriority w:val="99"/>
    <w:qFormat/>
    <w:rsid w:val="00313612"/>
  </w:style>
  <w:style w:type="character" w:customStyle="1" w:styleId="ListLabel206">
    <w:name w:val="ListLabel 206"/>
    <w:uiPriority w:val="99"/>
    <w:qFormat/>
    <w:rsid w:val="00313612"/>
  </w:style>
  <w:style w:type="character" w:customStyle="1" w:styleId="ListLabel207">
    <w:name w:val="ListLabel 207"/>
    <w:uiPriority w:val="99"/>
    <w:qFormat/>
    <w:rsid w:val="00313612"/>
  </w:style>
  <w:style w:type="character" w:customStyle="1" w:styleId="ListLabel208">
    <w:name w:val="ListLabel 208"/>
    <w:uiPriority w:val="99"/>
    <w:qFormat/>
    <w:rsid w:val="00313612"/>
  </w:style>
  <w:style w:type="character" w:customStyle="1" w:styleId="ListLabel209">
    <w:name w:val="ListLabel 209"/>
    <w:uiPriority w:val="99"/>
    <w:qFormat/>
    <w:rsid w:val="00313612"/>
  </w:style>
  <w:style w:type="character" w:customStyle="1" w:styleId="ListLabel210">
    <w:name w:val="ListLabel 210"/>
    <w:uiPriority w:val="99"/>
    <w:qFormat/>
    <w:rsid w:val="00313612"/>
  </w:style>
  <w:style w:type="character" w:customStyle="1" w:styleId="ListLabel211">
    <w:name w:val="ListLabel 211"/>
    <w:uiPriority w:val="99"/>
    <w:qFormat/>
    <w:rsid w:val="00313612"/>
  </w:style>
  <w:style w:type="character" w:customStyle="1" w:styleId="ListLabel212">
    <w:name w:val="ListLabel 212"/>
    <w:uiPriority w:val="99"/>
    <w:qFormat/>
    <w:rsid w:val="00313612"/>
  </w:style>
  <w:style w:type="character" w:customStyle="1" w:styleId="ListLabel213">
    <w:name w:val="ListLabel 213"/>
    <w:uiPriority w:val="99"/>
    <w:qFormat/>
    <w:rsid w:val="00313612"/>
  </w:style>
  <w:style w:type="character" w:customStyle="1" w:styleId="ListLabel214">
    <w:name w:val="ListLabel 214"/>
    <w:uiPriority w:val="99"/>
    <w:qFormat/>
    <w:rsid w:val="00313612"/>
  </w:style>
  <w:style w:type="character" w:customStyle="1" w:styleId="ListLabel215">
    <w:name w:val="ListLabel 215"/>
    <w:uiPriority w:val="99"/>
    <w:qFormat/>
    <w:rsid w:val="00313612"/>
  </w:style>
  <w:style w:type="character" w:customStyle="1" w:styleId="ListLabel216">
    <w:name w:val="ListLabel 216"/>
    <w:uiPriority w:val="99"/>
    <w:qFormat/>
    <w:rsid w:val="00313612"/>
  </w:style>
  <w:style w:type="character" w:customStyle="1" w:styleId="ListLabel217">
    <w:name w:val="ListLabel 217"/>
    <w:uiPriority w:val="99"/>
    <w:qFormat/>
    <w:rsid w:val="00313612"/>
  </w:style>
  <w:style w:type="character" w:customStyle="1" w:styleId="ListLabel218">
    <w:name w:val="ListLabel 218"/>
    <w:uiPriority w:val="99"/>
    <w:qFormat/>
    <w:rsid w:val="00313612"/>
  </w:style>
  <w:style w:type="character" w:customStyle="1" w:styleId="ListLabel219">
    <w:name w:val="ListLabel 219"/>
    <w:uiPriority w:val="99"/>
    <w:qFormat/>
    <w:rsid w:val="00313612"/>
  </w:style>
  <w:style w:type="character" w:customStyle="1" w:styleId="ListLabel220">
    <w:name w:val="ListLabel 220"/>
    <w:uiPriority w:val="99"/>
    <w:qFormat/>
    <w:rsid w:val="00313612"/>
  </w:style>
  <w:style w:type="character" w:customStyle="1" w:styleId="ListLabel221">
    <w:name w:val="ListLabel 221"/>
    <w:uiPriority w:val="99"/>
    <w:qFormat/>
    <w:rsid w:val="00313612"/>
  </w:style>
  <w:style w:type="character" w:customStyle="1" w:styleId="ListLabel222">
    <w:name w:val="ListLabel 222"/>
    <w:uiPriority w:val="99"/>
    <w:qFormat/>
    <w:rsid w:val="00313612"/>
  </w:style>
  <w:style w:type="character" w:customStyle="1" w:styleId="ListLabel223">
    <w:name w:val="ListLabel 223"/>
    <w:uiPriority w:val="99"/>
    <w:qFormat/>
    <w:rsid w:val="00313612"/>
  </w:style>
  <w:style w:type="character" w:customStyle="1" w:styleId="ListLabel224">
    <w:name w:val="ListLabel 224"/>
    <w:uiPriority w:val="99"/>
    <w:qFormat/>
    <w:rsid w:val="00313612"/>
  </w:style>
  <w:style w:type="character" w:customStyle="1" w:styleId="ListLabel225">
    <w:name w:val="ListLabel 225"/>
    <w:uiPriority w:val="99"/>
    <w:qFormat/>
    <w:rsid w:val="00313612"/>
  </w:style>
  <w:style w:type="character" w:customStyle="1" w:styleId="ListLabel226">
    <w:name w:val="ListLabel 226"/>
    <w:uiPriority w:val="99"/>
    <w:qFormat/>
    <w:rsid w:val="00313612"/>
    <w:rPr>
      <w:b/>
      <w:sz w:val="20"/>
    </w:rPr>
  </w:style>
  <w:style w:type="character" w:customStyle="1" w:styleId="ListLabel227">
    <w:name w:val="ListLabel 227"/>
    <w:uiPriority w:val="99"/>
    <w:qFormat/>
    <w:rsid w:val="00313612"/>
  </w:style>
  <w:style w:type="character" w:customStyle="1" w:styleId="ListLabel228">
    <w:name w:val="ListLabel 228"/>
    <w:uiPriority w:val="99"/>
    <w:qFormat/>
    <w:rsid w:val="00313612"/>
  </w:style>
  <w:style w:type="character" w:customStyle="1" w:styleId="ListLabel229">
    <w:name w:val="ListLabel 229"/>
    <w:uiPriority w:val="99"/>
    <w:qFormat/>
    <w:rsid w:val="00313612"/>
  </w:style>
  <w:style w:type="character" w:customStyle="1" w:styleId="ListLabel230">
    <w:name w:val="ListLabel 230"/>
    <w:uiPriority w:val="99"/>
    <w:qFormat/>
    <w:rsid w:val="00313612"/>
  </w:style>
  <w:style w:type="character" w:customStyle="1" w:styleId="ListLabel231">
    <w:name w:val="ListLabel 231"/>
    <w:uiPriority w:val="99"/>
    <w:qFormat/>
    <w:rsid w:val="00313612"/>
  </w:style>
  <w:style w:type="character" w:customStyle="1" w:styleId="ListLabel232">
    <w:name w:val="ListLabel 232"/>
    <w:uiPriority w:val="99"/>
    <w:qFormat/>
    <w:rsid w:val="00313612"/>
  </w:style>
  <w:style w:type="character" w:customStyle="1" w:styleId="ListLabel233">
    <w:name w:val="ListLabel 233"/>
    <w:uiPriority w:val="99"/>
    <w:qFormat/>
    <w:rsid w:val="00313612"/>
  </w:style>
  <w:style w:type="character" w:customStyle="1" w:styleId="ListLabel234">
    <w:name w:val="ListLabel 234"/>
    <w:uiPriority w:val="99"/>
    <w:qFormat/>
    <w:rsid w:val="00313612"/>
  </w:style>
  <w:style w:type="character" w:customStyle="1" w:styleId="ListLabel235">
    <w:name w:val="ListLabel 235"/>
    <w:uiPriority w:val="99"/>
    <w:qFormat/>
    <w:rsid w:val="00313612"/>
    <w:rPr>
      <w:sz w:val="20"/>
    </w:rPr>
  </w:style>
  <w:style w:type="character" w:customStyle="1" w:styleId="ListLabel236">
    <w:name w:val="ListLabel 236"/>
    <w:uiPriority w:val="99"/>
    <w:qFormat/>
    <w:rsid w:val="00313612"/>
  </w:style>
  <w:style w:type="character" w:customStyle="1" w:styleId="ListLabel237">
    <w:name w:val="ListLabel 237"/>
    <w:uiPriority w:val="99"/>
    <w:qFormat/>
    <w:rsid w:val="00313612"/>
  </w:style>
  <w:style w:type="character" w:customStyle="1" w:styleId="ListLabel238">
    <w:name w:val="ListLabel 238"/>
    <w:uiPriority w:val="99"/>
    <w:qFormat/>
    <w:rsid w:val="00313612"/>
  </w:style>
  <w:style w:type="character" w:customStyle="1" w:styleId="ListLabel239">
    <w:name w:val="ListLabel 239"/>
    <w:uiPriority w:val="99"/>
    <w:qFormat/>
    <w:rsid w:val="00313612"/>
  </w:style>
  <w:style w:type="character" w:customStyle="1" w:styleId="ListLabel240">
    <w:name w:val="ListLabel 240"/>
    <w:uiPriority w:val="99"/>
    <w:qFormat/>
    <w:rsid w:val="00313612"/>
  </w:style>
  <w:style w:type="character" w:customStyle="1" w:styleId="ListLabel241">
    <w:name w:val="ListLabel 241"/>
    <w:uiPriority w:val="99"/>
    <w:qFormat/>
    <w:rsid w:val="00313612"/>
  </w:style>
  <w:style w:type="character" w:customStyle="1" w:styleId="ListLabel242">
    <w:name w:val="ListLabel 242"/>
    <w:uiPriority w:val="99"/>
    <w:qFormat/>
    <w:rsid w:val="00313612"/>
  </w:style>
  <w:style w:type="character" w:customStyle="1" w:styleId="ListLabel243">
    <w:name w:val="ListLabel 243"/>
    <w:uiPriority w:val="99"/>
    <w:qFormat/>
    <w:rsid w:val="00313612"/>
  </w:style>
  <w:style w:type="character" w:customStyle="1" w:styleId="ListLabel244">
    <w:name w:val="ListLabel 244"/>
    <w:uiPriority w:val="99"/>
    <w:qFormat/>
    <w:rsid w:val="00313612"/>
    <w:rPr>
      <w:sz w:val="20"/>
    </w:rPr>
  </w:style>
  <w:style w:type="character" w:customStyle="1" w:styleId="ListLabel245">
    <w:name w:val="ListLabel 245"/>
    <w:uiPriority w:val="99"/>
    <w:qFormat/>
    <w:rsid w:val="00313612"/>
  </w:style>
  <w:style w:type="character" w:customStyle="1" w:styleId="ListLabel246">
    <w:name w:val="ListLabel 246"/>
    <w:uiPriority w:val="99"/>
    <w:qFormat/>
    <w:rsid w:val="00313612"/>
  </w:style>
  <w:style w:type="character" w:customStyle="1" w:styleId="ListLabel247">
    <w:name w:val="ListLabel 247"/>
    <w:uiPriority w:val="99"/>
    <w:qFormat/>
    <w:rsid w:val="00313612"/>
  </w:style>
  <w:style w:type="character" w:customStyle="1" w:styleId="ListLabel248">
    <w:name w:val="ListLabel 248"/>
    <w:uiPriority w:val="99"/>
    <w:qFormat/>
    <w:rsid w:val="00313612"/>
  </w:style>
  <w:style w:type="character" w:customStyle="1" w:styleId="ListLabel249">
    <w:name w:val="ListLabel 249"/>
    <w:uiPriority w:val="99"/>
    <w:qFormat/>
    <w:rsid w:val="00313612"/>
  </w:style>
  <w:style w:type="character" w:customStyle="1" w:styleId="ListLabel250">
    <w:name w:val="ListLabel 250"/>
    <w:uiPriority w:val="99"/>
    <w:qFormat/>
    <w:rsid w:val="00313612"/>
  </w:style>
  <w:style w:type="character" w:customStyle="1" w:styleId="ListLabel251">
    <w:name w:val="ListLabel 251"/>
    <w:uiPriority w:val="99"/>
    <w:qFormat/>
    <w:rsid w:val="00313612"/>
  </w:style>
  <w:style w:type="character" w:customStyle="1" w:styleId="ListLabel252">
    <w:name w:val="ListLabel 252"/>
    <w:uiPriority w:val="99"/>
    <w:qFormat/>
    <w:rsid w:val="00313612"/>
  </w:style>
  <w:style w:type="character" w:customStyle="1" w:styleId="ListLabel253">
    <w:name w:val="ListLabel 253"/>
    <w:uiPriority w:val="99"/>
    <w:qFormat/>
    <w:rsid w:val="00313612"/>
    <w:rPr>
      <w:sz w:val="20"/>
    </w:rPr>
  </w:style>
  <w:style w:type="character" w:customStyle="1" w:styleId="ListLabel254">
    <w:name w:val="ListLabel 254"/>
    <w:uiPriority w:val="99"/>
    <w:qFormat/>
    <w:rsid w:val="00313612"/>
  </w:style>
  <w:style w:type="character" w:customStyle="1" w:styleId="ListLabel255">
    <w:name w:val="ListLabel 255"/>
    <w:uiPriority w:val="99"/>
    <w:qFormat/>
    <w:rsid w:val="00313612"/>
  </w:style>
  <w:style w:type="character" w:customStyle="1" w:styleId="ListLabel256">
    <w:name w:val="ListLabel 256"/>
    <w:uiPriority w:val="99"/>
    <w:qFormat/>
    <w:rsid w:val="00313612"/>
  </w:style>
  <w:style w:type="character" w:customStyle="1" w:styleId="ListLabel257">
    <w:name w:val="ListLabel 257"/>
    <w:uiPriority w:val="99"/>
    <w:qFormat/>
    <w:rsid w:val="00313612"/>
  </w:style>
  <w:style w:type="character" w:customStyle="1" w:styleId="ListLabel258">
    <w:name w:val="ListLabel 258"/>
    <w:uiPriority w:val="99"/>
    <w:qFormat/>
    <w:rsid w:val="00313612"/>
  </w:style>
  <w:style w:type="character" w:customStyle="1" w:styleId="ListLabel259">
    <w:name w:val="ListLabel 259"/>
    <w:uiPriority w:val="99"/>
    <w:qFormat/>
    <w:rsid w:val="00313612"/>
  </w:style>
  <w:style w:type="character" w:customStyle="1" w:styleId="ListLabel260">
    <w:name w:val="ListLabel 260"/>
    <w:uiPriority w:val="99"/>
    <w:qFormat/>
    <w:rsid w:val="00313612"/>
  </w:style>
  <w:style w:type="character" w:customStyle="1" w:styleId="ListLabel261">
    <w:name w:val="ListLabel 261"/>
    <w:uiPriority w:val="99"/>
    <w:qFormat/>
    <w:rsid w:val="00313612"/>
  </w:style>
  <w:style w:type="character" w:customStyle="1" w:styleId="ListLabel262">
    <w:name w:val="ListLabel 262"/>
    <w:uiPriority w:val="99"/>
    <w:qFormat/>
    <w:rsid w:val="00313612"/>
    <w:rPr>
      <w:sz w:val="20"/>
    </w:rPr>
  </w:style>
  <w:style w:type="character" w:customStyle="1" w:styleId="ListLabel263">
    <w:name w:val="ListLabel 263"/>
    <w:uiPriority w:val="99"/>
    <w:qFormat/>
    <w:rsid w:val="00313612"/>
  </w:style>
  <w:style w:type="character" w:customStyle="1" w:styleId="ListLabel264">
    <w:name w:val="ListLabel 264"/>
    <w:uiPriority w:val="99"/>
    <w:qFormat/>
    <w:rsid w:val="00313612"/>
  </w:style>
  <w:style w:type="character" w:customStyle="1" w:styleId="ListLabel265">
    <w:name w:val="ListLabel 265"/>
    <w:uiPriority w:val="99"/>
    <w:qFormat/>
    <w:rsid w:val="00313612"/>
  </w:style>
  <w:style w:type="character" w:customStyle="1" w:styleId="ListLabel266">
    <w:name w:val="ListLabel 266"/>
    <w:uiPriority w:val="99"/>
    <w:qFormat/>
    <w:rsid w:val="00313612"/>
  </w:style>
  <w:style w:type="character" w:customStyle="1" w:styleId="ListLabel267">
    <w:name w:val="ListLabel 267"/>
    <w:uiPriority w:val="99"/>
    <w:qFormat/>
    <w:rsid w:val="00313612"/>
  </w:style>
  <w:style w:type="character" w:customStyle="1" w:styleId="ListLabel268">
    <w:name w:val="ListLabel 268"/>
    <w:uiPriority w:val="99"/>
    <w:qFormat/>
    <w:rsid w:val="00313612"/>
  </w:style>
  <w:style w:type="character" w:customStyle="1" w:styleId="ListLabel269">
    <w:name w:val="ListLabel 269"/>
    <w:uiPriority w:val="99"/>
    <w:qFormat/>
    <w:rsid w:val="00313612"/>
  </w:style>
  <w:style w:type="character" w:customStyle="1" w:styleId="ListLabel270">
    <w:name w:val="ListLabel 270"/>
    <w:uiPriority w:val="99"/>
    <w:qFormat/>
    <w:rsid w:val="00313612"/>
  </w:style>
  <w:style w:type="character" w:customStyle="1" w:styleId="ListLabel271">
    <w:name w:val="ListLabel 271"/>
    <w:uiPriority w:val="99"/>
    <w:qFormat/>
    <w:rsid w:val="00313612"/>
    <w:rPr>
      <w:sz w:val="20"/>
    </w:rPr>
  </w:style>
  <w:style w:type="character" w:customStyle="1" w:styleId="ListLabel272">
    <w:name w:val="ListLabel 272"/>
    <w:uiPriority w:val="99"/>
    <w:qFormat/>
    <w:rsid w:val="00313612"/>
  </w:style>
  <w:style w:type="character" w:customStyle="1" w:styleId="ListLabel273">
    <w:name w:val="ListLabel 273"/>
    <w:uiPriority w:val="99"/>
    <w:qFormat/>
    <w:rsid w:val="00313612"/>
  </w:style>
  <w:style w:type="character" w:customStyle="1" w:styleId="ListLabel274">
    <w:name w:val="ListLabel 274"/>
    <w:uiPriority w:val="99"/>
    <w:qFormat/>
    <w:rsid w:val="00313612"/>
  </w:style>
  <w:style w:type="character" w:customStyle="1" w:styleId="ListLabel275">
    <w:name w:val="ListLabel 275"/>
    <w:uiPriority w:val="99"/>
    <w:qFormat/>
    <w:rsid w:val="00313612"/>
  </w:style>
  <w:style w:type="character" w:customStyle="1" w:styleId="ListLabel276">
    <w:name w:val="ListLabel 276"/>
    <w:uiPriority w:val="99"/>
    <w:qFormat/>
    <w:rsid w:val="00313612"/>
  </w:style>
  <w:style w:type="character" w:customStyle="1" w:styleId="ListLabel277">
    <w:name w:val="ListLabel 277"/>
    <w:uiPriority w:val="99"/>
    <w:qFormat/>
    <w:rsid w:val="00313612"/>
  </w:style>
  <w:style w:type="character" w:customStyle="1" w:styleId="ListLabel278">
    <w:name w:val="ListLabel 278"/>
    <w:uiPriority w:val="99"/>
    <w:qFormat/>
    <w:rsid w:val="00313612"/>
  </w:style>
  <w:style w:type="character" w:customStyle="1" w:styleId="ListLabel279">
    <w:name w:val="ListLabel 279"/>
    <w:uiPriority w:val="99"/>
    <w:qFormat/>
    <w:rsid w:val="00313612"/>
  </w:style>
  <w:style w:type="character" w:customStyle="1" w:styleId="ListLabel280">
    <w:name w:val="ListLabel 280"/>
    <w:uiPriority w:val="99"/>
    <w:qFormat/>
    <w:rsid w:val="00313612"/>
    <w:rPr>
      <w:sz w:val="20"/>
    </w:rPr>
  </w:style>
  <w:style w:type="character" w:customStyle="1" w:styleId="ListLabel281">
    <w:name w:val="ListLabel 281"/>
    <w:uiPriority w:val="99"/>
    <w:qFormat/>
    <w:rsid w:val="00313612"/>
  </w:style>
  <w:style w:type="character" w:customStyle="1" w:styleId="ListLabel282">
    <w:name w:val="ListLabel 282"/>
    <w:uiPriority w:val="99"/>
    <w:qFormat/>
    <w:rsid w:val="00313612"/>
  </w:style>
  <w:style w:type="character" w:customStyle="1" w:styleId="ListLabel283">
    <w:name w:val="ListLabel 283"/>
    <w:uiPriority w:val="99"/>
    <w:qFormat/>
    <w:rsid w:val="00313612"/>
  </w:style>
  <w:style w:type="character" w:customStyle="1" w:styleId="ListLabel284">
    <w:name w:val="ListLabel 284"/>
    <w:uiPriority w:val="99"/>
    <w:qFormat/>
    <w:rsid w:val="00313612"/>
  </w:style>
  <w:style w:type="character" w:customStyle="1" w:styleId="ListLabel285">
    <w:name w:val="ListLabel 285"/>
    <w:uiPriority w:val="99"/>
    <w:qFormat/>
    <w:rsid w:val="00313612"/>
  </w:style>
  <w:style w:type="character" w:customStyle="1" w:styleId="ListLabel286">
    <w:name w:val="ListLabel 286"/>
    <w:uiPriority w:val="99"/>
    <w:qFormat/>
    <w:rsid w:val="00313612"/>
  </w:style>
  <w:style w:type="character" w:customStyle="1" w:styleId="ListLabel287">
    <w:name w:val="ListLabel 287"/>
    <w:uiPriority w:val="99"/>
    <w:qFormat/>
    <w:rsid w:val="00313612"/>
  </w:style>
  <w:style w:type="character" w:customStyle="1" w:styleId="ListLabel288">
    <w:name w:val="ListLabel 288"/>
    <w:uiPriority w:val="99"/>
    <w:qFormat/>
    <w:rsid w:val="00313612"/>
  </w:style>
  <w:style w:type="character" w:customStyle="1" w:styleId="ListLabel289">
    <w:name w:val="ListLabel 289"/>
    <w:uiPriority w:val="99"/>
    <w:qFormat/>
    <w:rsid w:val="00313612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313612"/>
  </w:style>
  <w:style w:type="character" w:customStyle="1" w:styleId="ListLabel291">
    <w:name w:val="ListLabel 291"/>
    <w:uiPriority w:val="99"/>
    <w:qFormat/>
    <w:rsid w:val="00313612"/>
  </w:style>
  <w:style w:type="character" w:customStyle="1" w:styleId="ListLabel292">
    <w:name w:val="ListLabel 292"/>
    <w:uiPriority w:val="99"/>
    <w:qFormat/>
    <w:rsid w:val="00313612"/>
  </w:style>
  <w:style w:type="character" w:customStyle="1" w:styleId="ListLabel293">
    <w:name w:val="ListLabel 293"/>
    <w:uiPriority w:val="99"/>
    <w:qFormat/>
    <w:rsid w:val="00313612"/>
  </w:style>
  <w:style w:type="character" w:customStyle="1" w:styleId="ListLabel294">
    <w:name w:val="ListLabel 294"/>
    <w:uiPriority w:val="99"/>
    <w:qFormat/>
    <w:rsid w:val="00313612"/>
  </w:style>
  <w:style w:type="character" w:customStyle="1" w:styleId="ListLabel295">
    <w:name w:val="ListLabel 295"/>
    <w:uiPriority w:val="99"/>
    <w:qFormat/>
    <w:rsid w:val="00313612"/>
  </w:style>
  <w:style w:type="character" w:customStyle="1" w:styleId="ListLabel296">
    <w:name w:val="ListLabel 296"/>
    <w:uiPriority w:val="99"/>
    <w:qFormat/>
    <w:rsid w:val="00313612"/>
  </w:style>
  <w:style w:type="character" w:customStyle="1" w:styleId="ListLabel297">
    <w:name w:val="ListLabel 297"/>
    <w:uiPriority w:val="99"/>
    <w:qFormat/>
    <w:rsid w:val="00313612"/>
  </w:style>
  <w:style w:type="character" w:customStyle="1" w:styleId="ListLabel298">
    <w:name w:val="ListLabel 298"/>
    <w:uiPriority w:val="99"/>
    <w:qFormat/>
    <w:rsid w:val="00313612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313612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313612"/>
    <w:rPr>
      <w:b/>
    </w:rPr>
  </w:style>
  <w:style w:type="character" w:customStyle="1" w:styleId="ListLabel299">
    <w:name w:val="ListLabel 299"/>
    <w:uiPriority w:val="99"/>
    <w:qFormat/>
    <w:rsid w:val="00313612"/>
    <w:rPr>
      <w:sz w:val="20"/>
    </w:rPr>
  </w:style>
  <w:style w:type="character" w:customStyle="1" w:styleId="ListLabel300">
    <w:name w:val="ListLabel 300"/>
    <w:uiPriority w:val="99"/>
    <w:qFormat/>
    <w:rsid w:val="00313612"/>
  </w:style>
  <w:style w:type="character" w:customStyle="1" w:styleId="ListLabel301">
    <w:name w:val="ListLabel 301"/>
    <w:uiPriority w:val="99"/>
    <w:qFormat/>
    <w:rsid w:val="00313612"/>
  </w:style>
  <w:style w:type="character" w:customStyle="1" w:styleId="ListLabel302">
    <w:name w:val="ListLabel 302"/>
    <w:uiPriority w:val="99"/>
    <w:qFormat/>
    <w:rsid w:val="00313612"/>
  </w:style>
  <w:style w:type="character" w:customStyle="1" w:styleId="ListLabel303">
    <w:name w:val="ListLabel 303"/>
    <w:uiPriority w:val="99"/>
    <w:qFormat/>
    <w:rsid w:val="00313612"/>
  </w:style>
  <w:style w:type="character" w:customStyle="1" w:styleId="ListLabel304">
    <w:name w:val="ListLabel 304"/>
    <w:uiPriority w:val="99"/>
    <w:qFormat/>
    <w:rsid w:val="00313612"/>
  </w:style>
  <w:style w:type="character" w:customStyle="1" w:styleId="ListLabel305">
    <w:name w:val="ListLabel 305"/>
    <w:uiPriority w:val="99"/>
    <w:qFormat/>
    <w:rsid w:val="00313612"/>
  </w:style>
  <w:style w:type="character" w:customStyle="1" w:styleId="ListLabel306">
    <w:name w:val="ListLabel 306"/>
    <w:uiPriority w:val="99"/>
    <w:qFormat/>
    <w:rsid w:val="00313612"/>
  </w:style>
  <w:style w:type="character" w:customStyle="1" w:styleId="ListLabel307">
    <w:name w:val="ListLabel 307"/>
    <w:uiPriority w:val="99"/>
    <w:qFormat/>
    <w:rsid w:val="00313612"/>
  </w:style>
  <w:style w:type="character" w:customStyle="1" w:styleId="ListLabel308">
    <w:name w:val="ListLabel 308"/>
    <w:uiPriority w:val="99"/>
    <w:qFormat/>
    <w:rsid w:val="00313612"/>
    <w:rPr>
      <w:sz w:val="20"/>
    </w:rPr>
  </w:style>
  <w:style w:type="character" w:customStyle="1" w:styleId="ListLabel309">
    <w:name w:val="ListLabel 309"/>
    <w:uiPriority w:val="99"/>
    <w:qFormat/>
    <w:rsid w:val="00313612"/>
    <w:rPr>
      <w:sz w:val="20"/>
    </w:rPr>
  </w:style>
  <w:style w:type="character" w:customStyle="1" w:styleId="ListLabel310">
    <w:name w:val="ListLabel 310"/>
    <w:uiPriority w:val="99"/>
    <w:qFormat/>
    <w:rsid w:val="00313612"/>
  </w:style>
  <w:style w:type="character" w:customStyle="1" w:styleId="ListLabel311">
    <w:name w:val="ListLabel 311"/>
    <w:uiPriority w:val="99"/>
    <w:qFormat/>
    <w:rsid w:val="00313612"/>
  </w:style>
  <w:style w:type="character" w:customStyle="1" w:styleId="ListLabel312">
    <w:name w:val="ListLabel 312"/>
    <w:uiPriority w:val="99"/>
    <w:qFormat/>
    <w:rsid w:val="00313612"/>
  </w:style>
  <w:style w:type="character" w:customStyle="1" w:styleId="ListLabel313">
    <w:name w:val="ListLabel 313"/>
    <w:uiPriority w:val="99"/>
    <w:qFormat/>
    <w:rsid w:val="00313612"/>
  </w:style>
  <w:style w:type="character" w:customStyle="1" w:styleId="ListLabel314">
    <w:name w:val="ListLabel 314"/>
    <w:uiPriority w:val="99"/>
    <w:qFormat/>
    <w:rsid w:val="00313612"/>
  </w:style>
  <w:style w:type="character" w:customStyle="1" w:styleId="ListLabel315">
    <w:name w:val="ListLabel 315"/>
    <w:uiPriority w:val="99"/>
    <w:qFormat/>
    <w:rsid w:val="00313612"/>
  </w:style>
  <w:style w:type="character" w:customStyle="1" w:styleId="ListLabel316">
    <w:name w:val="ListLabel 316"/>
    <w:uiPriority w:val="99"/>
    <w:qFormat/>
    <w:rsid w:val="00313612"/>
  </w:style>
  <w:style w:type="character" w:customStyle="1" w:styleId="ListLabel317">
    <w:name w:val="ListLabel 317"/>
    <w:uiPriority w:val="99"/>
    <w:qFormat/>
    <w:rsid w:val="00313612"/>
  </w:style>
  <w:style w:type="character" w:customStyle="1" w:styleId="ListLabel318">
    <w:name w:val="ListLabel 318"/>
    <w:uiPriority w:val="99"/>
    <w:qFormat/>
    <w:rsid w:val="00313612"/>
    <w:rPr>
      <w:sz w:val="20"/>
    </w:rPr>
  </w:style>
  <w:style w:type="character" w:customStyle="1" w:styleId="ListLabel319">
    <w:name w:val="ListLabel 319"/>
    <w:uiPriority w:val="99"/>
    <w:qFormat/>
    <w:rsid w:val="00313612"/>
  </w:style>
  <w:style w:type="character" w:customStyle="1" w:styleId="ListLabel320">
    <w:name w:val="ListLabel 320"/>
    <w:uiPriority w:val="99"/>
    <w:qFormat/>
    <w:rsid w:val="00313612"/>
  </w:style>
  <w:style w:type="character" w:customStyle="1" w:styleId="ListLabel321">
    <w:name w:val="ListLabel 321"/>
    <w:uiPriority w:val="99"/>
    <w:qFormat/>
    <w:rsid w:val="00313612"/>
  </w:style>
  <w:style w:type="character" w:customStyle="1" w:styleId="ListLabel322">
    <w:name w:val="ListLabel 322"/>
    <w:uiPriority w:val="99"/>
    <w:qFormat/>
    <w:rsid w:val="00313612"/>
  </w:style>
  <w:style w:type="character" w:customStyle="1" w:styleId="ListLabel323">
    <w:name w:val="ListLabel 323"/>
    <w:uiPriority w:val="99"/>
    <w:qFormat/>
    <w:rsid w:val="00313612"/>
  </w:style>
  <w:style w:type="character" w:customStyle="1" w:styleId="ListLabel324">
    <w:name w:val="ListLabel 324"/>
    <w:uiPriority w:val="99"/>
    <w:qFormat/>
    <w:rsid w:val="00313612"/>
  </w:style>
  <w:style w:type="character" w:customStyle="1" w:styleId="ListLabel325">
    <w:name w:val="ListLabel 325"/>
    <w:uiPriority w:val="99"/>
    <w:qFormat/>
    <w:rsid w:val="00313612"/>
  </w:style>
  <w:style w:type="character" w:customStyle="1" w:styleId="ListLabel326">
    <w:name w:val="ListLabel 326"/>
    <w:uiPriority w:val="99"/>
    <w:qFormat/>
    <w:rsid w:val="00313612"/>
  </w:style>
  <w:style w:type="character" w:customStyle="1" w:styleId="ListLabel327">
    <w:name w:val="ListLabel 327"/>
    <w:uiPriority w:val="99"/>
    <w:qFormat/>
    <w:rsid w:val="00313612"/>
    <w:rPr>
      <w:b/>
      <w:sz w:val="20"/>
    </w:rPr>
  </w:style>
  <w:style w:type="character" w:customStyle="1" w:styleId="ListLabel328">
    <w:name w:val="ListLabel 328"/>
    <w:uiPriority w:val="99"/>
    <w:qFormat/>
    <w:rsid w:val="00313612"/>
  </w:style>
  <w:style w:type="character" w:customStyle="1" w:styleId="ListLabel329">
    <w:name w:val="ListLabel 329"/>
    <w:uiPriority w:val="99"/>
    <w:qFormat/>
    <w:rsid w:val="00313612"/>
  </w:style>
  <w:style w:type="character" w:customStyle="1" w:styleId="ListLabel330">
    <w:name w:val="ListLabel 330"/>
    <w:uiPriority w:val="99"/>
    <w:qFormat/>
    <w:rsid w:val="00313612"/>
  </w:style>
  <w:style w:type="character" w:customStyle="1" w:styleId="ListLabel331">
    <w:name w:val="ListLabel 331"/>
    <w:uiPriority w:val="99"/>
    <w:qFormat/>
    <w:rsid w:val="00313612"/>
  </w:style>
  <w:style w:type="character" w:customStyle="1" w:styleId="ListLabel332">
    <w:name w:val="ListLabel 332"/>
    <w:uiPriority w:val="99"/>
    <w:qFormat/>
    <w:rsid w:val="00313612"/>
  </w:style>
  <w:style w:type="character" w:customStyle="1" w:styleId="ListLabel333">
    <w:name w:val="ListLabel 333"/>
    <w:uiPriority w:val="99"/>
    <w:qFormat/>
    <w:rsid w:val="00313612"/>
  </w:style>
  <w:style w:type="character" w:customStyle="1" w:styleId="ListLabel334">
    <w:name w:val="ListLabel 334"/>
    <w:uiPriority w:val="99"/>
    <w:qFormat/>
    <w:rsid w:val="00313612"/>
  </w:style>
  <w:style w:type="character" w:customStyle="1" w:styleId="ListLabel335">
    <w:name w:val="ListLabel 335"/>
    <w:uiPriority w:val="99"/>
    <w:qFormat/>
    <w:rsid w:val="00313612"/>
  </w:style>
  <w:style w:type="character" w:customStyle="1" w:styleId="ListLabel336">
    <w:name w:val="ListLabel 336"/>
    <w:uiPriority w:val="99"/>
    <w:qFormat/>
    <w:rsid w:val="00313612"/>
    <w:rPr>
      <w:sz w:val="20"/>
    </w:rPr>
  </w:style>
  <w:style w:type="character" w:customStyle="1" w:styleId="ListLabel337">
    <w:name w:val="ListLabel 337"/>
    <w:uiPriority w:val="99"/>
    <w:qFormat/>
    <w:rsid w:val="00313612"/>
  </w:style>
  <w:style w:type="character" w:customStyle="1" w:styleId="ListLabel338">
    <w:name w:val="ListLabel 338"/>
    <w:uiPriority w:val="99"/>
    <w:qFormat/>
    <w:rsid w:val="00313612"/>
  </w:style>
  <w:style w:type="character" w:customStyle="1" w:styleId="ListLabel339">
    <w:name w:val="ListLabel 339"/>
    <w:uiPriority w:val="99"/>
    <w:qFormat/>
    <w:rsid w:val="00313612"/>
  </w:style>
  <w:style w:type="character" w:customStyle="1" w:styleId="ListLabel340">
    <w:name w:val="ListLabel 340"/>
    <w:uiPriority w:val="99"/>
    <w:qFormat/>
    <w:rsid w:val="00313612"/>
  </w:style>
  <w:style w:type="character" w:customStyle="1" w:styleId="ListLabel341">
    <w:name w:val="ListLabel 341"/>
    <w:uiPriority w:val="99"/>
    <w:qFormat/>
    <w:rsid w:val="00313612"/>
  </w:style>
  <w:style w:type="character" w:customStyle="1" w:styleId="ListLabel342">
    <w:name w:val="ListLabel 342"/>
    <w:uiPriority w:val="99"/>
    <w:qFormat/>
    <w:rsid w:val="00313612"/>
  </w:style>
  <w:style w:type="character" w:customStyle="1" w:styleId="ListLabel343">
    <w:name w:val="ListLabel 343"/>
    <w:uiPriority w:val="99"/>
    <w:qFormat/>
    <w:rsid w:val="00313612"/>
  </w:style>
  <w:style w:type="character" w:customStyle="1" w:styleId="ListLabel344">
    <w:name w:val="ListLabel 344"/>
    <w:uiPriority w:val="99"/>
    <w:qFormat/>
    <w:rsid w:val="00313612"/>
  </w:style>
  <w:style w:type="character" w:customStyle="1" w:styleId="ListLabel345">
    <w:name w:val="ListLabel 345"/>
    <w:uiPriority w:val="99"/>
    <w:qFormat/>
    <w:rsid w:val="00313612"/>
    <w:rPr>
      <w:sz w:val="20"/>
    </w:rPr>
  </w:style>
  <w:style w:type="character" w:customStyle="1" w:styleId="ListLabel346">
    <w:name w:val="ListLabel 346"/>
    <w:uiPriority w:val="99"/>
    <w:qFormat/>
    <w:rsid w:val="00313612"/>
  </w:style>
  <w:style w:type="character" w:customStyle="1" w:styleId="ListLabel347">
    <w:name w:val="ListLabel 347"/>
    <w:uiPriority w:val="99"/>
    <w:qFormat/>
    <w:rsid w:val="00313612"/>
  </w:style>
  <w:style w:type="character" w:customStyle="1" w:styleId="ListLabel348">
    <w:name w:val="ListLabel 348"/>
    <w:uiPriority w:val="99"/>
    <w:qFormat/>
    <w:rsid w:val="00313612"/>
  </w:style>
  <w:style w:type="character" w:customStyle="1" w:styleId="ListLabel349">
    <w:name w:val="ListLabel 349"/>
    <w:uiPriority w:val="99"/>
    <w:qFormat/>
    <w:rsid w:val="00313612"/>
  </w:style>
  <w:style w:type="character" w:customStyle="1" w:styleId="ListLabel350">
    <w:name w:val="ListLabel 350"/>
    <w:uiPriority w:val="99"/>
    <w:qFormat/>
    <w:rsid w:val="00313612"/>
  </w:style>
  <w:style w:type="character" w:customStyle="1" w:styleId="ListLabel351">
    <w:name w:val="ListLabel 351"/>
    <w:uiPriority w:val="99"/>
    <w:qFormat/>
    <w:rsid w:val="00313612"/>
  </w:style>
  <w:style w:type="character" w:customStyle="1" w:styleId="ListLabel352">
    <w:name w:val="ListLabel 352"/>
    <w:uiPriority w:val="99"/>
    <w:qFormat/>
    <w:rsid w:val="00313612"/>
  </w:style>
  <w:style w:type="character" w:customStyle="1" w:styleId="ListLabel353">
    <w:name w:val="ListLabel 353"/>
    <w:uiPriority w:val="99"/>
    <w:qFormat/>
    <w:rsid w:val="00313612"/>
  </w:style>
  <w:style w:type="character" w:customStyle="1" w:styleId="ListLabel354">
    <w:name w:val="ListLabel 354"/>
    <w:uiPriority w:val="99"/>
    <w:qFormat/>
    <w:rsid w:val="00313612"/>
    <w:rPr>
      <w:sz w:val="20"/>
    </w:rPr>
  </w:style>
  <w:style w:type="character" w:customStyle="1" w:styleId="ListLabel355">
    <w:name w:val="ListLabel 355"/>
    <w:uiPriority w:val="99"/>
    <w:qFormat/>
    <w:rsid w:val="00313612"/>
  </w:style>
  <w:style w:type="character" w:customStyle="1" w:styleId="ListLabel356">
    <w:name w:val="ListLabel 356"/>
    <w:uiPriority w:val="99"/>
    <w:qFormat/>
    <w:rsid w:val="00313612"/>
  </w:style>
  <w:style w:type="character" w:customStyle="1" w:styleId="ListLabel357">
    <w:name w:val="ListLabel 357"/>
    <w:uiPriority w:val="99"/>
    <w:qFormat/>
    <w:rsid w:val="00313612"/>
  </w:style>
  <w:style w:type="character" w:customStyle="1" w:styleId="ListLabel358">
    <w:name w:val="ListLabel 358"/>
    <w:uiPriority w:val="99"/>
    <w:qFormat/>
    <w:rsid w:val="00313612"/>
  </w:style>
  <w:style w:type="character" w:customStyle="1" w:styleId="ListLabel359">
    <w:name w:val="ListLabel 359"/>
    <w:uiPriority w:val="99"/>
    <w:qFormat/>
    <w:rsid w:val="00313612"/>
  </w:style>
  <w:style w:type="character" w:customStyle="1" w:styleId="ListLabel360">
    <w:name w:val="ListLabel 360"/>
    <w:uiPriority w:val="99"/>
    <w:qFormat/>
    <w:rsid w:val="00313612"/>
  </w:style>
  <w:style w:type="character" w:customStyle="1" w:styleId="ListLabel361">
    <w:name w:val="ListLabel 361"/>
    <w:uiPriority w:val="99"/>
    <w:qFormat/>
    <w:rsid w:val="00313612"/>
  </w:style>
  <w:style w:type="character" w:customStyle="1" w:styleId="ListLabel362">
    <w:name w:val="ListLabel 362"/>
    <w:uiPriority w:val="99"/>
    <w:qFormat/>
    <w:rsid w:val="00313612"/>
  </w:style>
  <w:style w:type="character" w:customStyle="1" w:styleId="ListLabel363">
    <w:name w:val="ListLabel 363"/>
    <w:uiPriority w:val="99"/>
    <w:qFormat/>
    <w:rsid w:val="00313612"/>
    <w:rPr>
      <w:sz w:val="20"/>
    </w:rPr>
  </w:style>
  <w:style w:type="character" w:customStyle="1" w:styleId="ListLabel364">
    <w:name w:val="ListLabel 364"/>
    <w:uiPriority w:val="99"/>
    <w:qFormat/>
    <w:rsid w:val="00313612"/>
  </w:style>
  <w:style w:type="character" w:customStyle="1" w:styleId="ListLabel365">
    <w:name w:val="ListLabel 365"/>
    <w:uiPriority w:val="99"/>
    <w:qFormat/>
    <w:rsid w:val="00313612"/>
  </w:style>
  <w:style w:type="character" w:customStyle="1" w:styleId="ListLabel366">
    <w:name w:val="ListLabel 366"/>
    <w:uiPriority w:val="99"/>
    <w:qFormat/>
    <w:rsid w:val="00313612"/>
  </w:style>
  <w:style w:type="character" w:customStyle="1" w:styleId="ListLabel367">
    <w:name w:val="ListLabel 367"/>
    <w:uiPriority w:val="99"/>
    <w:qFormat/>
    <w:rsid w:val="00313612"/>
  </w:style>
  <w:style w:type="character" w:customStyle="1" w:styleId="ListLabel368">
    <w:name w:val="ListLabel 368"/>
    <w:uiPriority w:val="99"/>
    <w:qFormat/>
    <w:rsid w:val="00313612"/>
  </w:style>
  <w:style w:type="character" w:customStyle="1" w:styleId="ListLabel369">
    <w:name w:val="ListLabel 369"/>
    <w:uiPriority w:val="99"/>
    <w:qFormat/>
    <w:rsid w:val="00313612"/>
  </w:style>
  <w:style w:type="character" w:customStyle="1" w:styleId="ListLabel370">
    <w:name w:val="ListLabel 370"/>
    <w:uiPriority w:val="99"/>
    <w:qFormat/>
    <w:rsid w:val="00313612"/>
  </w:style>
  <w:style w:type="character" w:customStyle="1" w:styleId="ListLabel371">
    <w:name w:val="ListLabel 371"/>
    <w:uiPriority w:val="99"/>
    <w:qFormat/>
    <w:rsid w:val="00313612"/>
  </w:style>
  <w:style w:type="character" w:customStyle="1" w:styleId="ListLabel372">
    <w:name w:val="ListLabel 372"/>
    <w:uiPriority w:val="99"/>
    <w:qFormat/>
    <w:rsid w:val="00313612"/>
    <w:rPr>
      <w:sz w:val="20"/>
    </w:rPr>
  </w:style>
  <w:style w:type="character" w:customStyle="1" w:styleId="ListLabel373">
    <w:name w:val="ListLabel 373"/>
    <w:uiPriority w:val="99"/>
    <w:qFormat/>
    <w:rsid w:val="00313612"/>
  </w:style>
  <w:style w:type="character" w:customStyle="1" w:styleId="ListLabel374">
    <w:name w:val="ListLabel 374"/>
    <w:uiPriority w:val="99"/>
    <w:qFormat/>
    <w:rsid w:val="00313612"/>
  </w:style>
  <w:style w:type="character" w:customStyle="1" w:styleId="ListLabel375">
    <w:name w:val="ListLabel 375"/>
    <w:uiPriority w:val="99"/>
    <w:qFormat/>
    <w:rsid w:val="00313612"/>
  </w:style>
  <w:style w:type="character" w:customStyle="1" w:styleId="ListLabel376">
    <w:name w:val="ListLabel 376"/>
    <w:uiPriority w:val="99"/>
    <w:qFormat/>
    <w:rsid w:val="00313612"/>
  </w:style>
  <w:style w:type="character" w:customStyle="1" w:styleId="ListLabel377">
    <w:name w:val="ListLabel 377"/>
    <w:uiPriority w:val="99"/>
    <w:qFormat/>
    <w:rsid w:val="00313612"/>
  </w:style>
  <w:style w:type="character" w:customStyle="1" w:styleId="ListLabel378">
    <w:name w:val="ListLabel 378"/>
    <w:uiPriority w:val="99"/>
    <w:qFormat/>
    <w:rsid w:val="00313612"/>
  </w:style>
  <w:style w:type="character" w:customStyle="1" w:styleId="ListLabel379">
    <w:name w:val="ListLabel 379"/>
    <w:uiPriority w:val="99"/>
    <w:qFormat/>
    <w:rsid w:val="00313612"/>
  </w:style>
  <w:style w:type="character" w:customStyle="1" w:styleId="ListLabel380">
    <w:name w:val="ListLabel 380"/>
    <w:uiPriority w:val="99"/>
    <w:qFormat/>
    <w:rsid w:val="00313612"/>
  </w:style>
  <w:style w:type="character" w:customStyle="1" w:styleId="ListLabel381">
    <w:name w:val="ListLabel 381"/>
    <w:uiPriority w:val="99"/>
    <w:qFormat/>
    <w:rsid w:val="00313612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313612"/>
  </w:style>
  <w:style w:type="character" w:customStyle="1" w:styleId="ListLabel383">
    <w:name w:val="ListLabel 383"/>
    <w:uiPriority w:val="99"/>
    <w:qFormat/>
    <w:rsid w:val="00313612"/>
  </w:style>
  <w:style w:type="character" w:customStyle="1" w:styleId="ListLabel384">
    <w:name w:val="ListLabel 384"/>
    <w:uiPriority w:val="99"/>
    <w:qFormat/>
    <w:rsid w:val="00313612"/>
  </w:style>
  <w:style w:type="character" w:customStyle="1" w:styleId="ListLabel385">
    <w:name w:val="ListLabel 385"/>
    <w:uiPriority w:val="99"/>
    <w:qFormat/>
    <w:rsid w:val="00313612"/>
  </w:style>
  <w:style w:type="character" w:customStyle="1" w:styleId="ListLabel386">
    <w:name w:val="ListLabel 386"/>
    <w:uiPriority w:val="99"/>
    <w:qFormat/>
    <w:rsid w:val="00313612"/>
  </w:style>
  <w:style w:type="character" w:customStyle="1" w:styleId="ListLabel387">
    <w:name w:val="ListLabel 387"/>
    <w:uiPriority w:val="99"/>
    <w:qFormat/>
    <w:rsid w:val="00313612"/>
  </w:style>
  <w:style w:type="character" w:customStyle="1" w:styleId="ListLabel388">
    <w:name w:val="ListLabel 388"/>
    <w:uiPriority w:val="99"/>
    <w:qFormat/>
    <w:rsid w:val="00313612"/>
  </w:style>
  <w:style w:type="character" w:customStyle="1" w:styleId="ListLabel389">
    <w:name w:val="ListLabel 389"/>
    <w:uiPriority w:val="99"/>
    <w:qFormat/>
    <w:rsid w:val="00313612"/>
  </w:style>
  <w:style w:type="character" w:customStyle="1" w:styleId="ListLabel390">
    <w:name w:val="ListLabel 390"/>
    <w:uiPriority w:val="99"/>
    <w:qFormat/>
    <w:rsid w:val="00313612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313612"/>
  </w:style>
  <w:style w:type="character" w:customStyle="1" w:styleId="ListLabel392">
    <w:name w:val="ListLabel 392"/>
    <w:uiPriority w:val="99"/>
    <w:qFormat/>
    <w:rsid w:val="00313612"/>
  </w:style>
  <w:style w:type="character" w:customStyle="1" w:styleId="ListLabel393">
    <w:name w:val="ListLabel 393"/>
    <w:uiPriority w:val="99"/>
    <w:qFormat/>
    <w:rsid w:val="00313612"/>
  </w:style>
  <w:style w:type="character" w:customStyle="1" w:styleId="ListLabel394">
    <w:name w:val="ListLabel 394"/>
    <w:uiPriority w:val="99"/>
    <w:qFormat/>
    <w:rsid w:val="00313612"/>
  </w:style>
  <w:style w:type="character" w:customStyle="1" w:styleId="ListLabel395">
    <w:name w:val="ListLabel 395"/>
    <w:uiPriority w:val="99"/>
    <w:qFormat/>
    <w:rsid w:val="00313612"/>
  </w:style>
  <w:style w:type="character" w:customStyle="1" w:styleId="ListLabel396">
    <w:name w:val="ListLabel 396"/>
    <w:uiPriority w:val="99"/>
    <w:qFormat/>
    <w:rsid w:val="00313612"/>
  </w:style>
  <w:style w:type="character" w:customStyle="1" w:styleId="ListLabel397">
    <w:name w:val="ListLabel 397"/>
    <w:uiPriority w:val="99"/>
    <w:qFormat/>
    <w:rsid w:val="00313612"/>
  </w:style>
  <w:style w:type="character" w:customStyle="1" w:styleId="ListLabel398">
    <w:name w:val="ListLabel 398"/>
    <w:uiPriority w:val="99"/>
    <w:qFormat/>
    <w:rsid w:val="00313612"/>
  </w:style>
  <w:style w:type="paragraph" w:customStyle="1" w:styleId="Caption1">
    <w:name w:val="Caption1"/>
    <w:basedOn w:val="a2"/>
    <w:uiPriority w:val="99"/>
    <w:qFormat/>
    <w:rsid w:val="0031361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31361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31361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31361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31361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31361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31361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31361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31361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31361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31361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31361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31361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313612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313612"/>
    <w:rPr>
      <w:sz w:val="16"/>
    </w:rPr>
  </w:style>
  <w:style w:type="paragraph" w:customStyle="1" w:styleId="7f1">
    <w:name w:val="Знак7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313612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313612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313612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31361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313612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31361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31361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31361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31361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31361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31361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313612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313612"/>
    <w:rPr>
      <w:sz w:val="16"/>
      <w:lang w:val="ru-RU" w:eastAsia="ru-RU"/>
    </w:rPr>
  </w:style>
  <w:style w:type="character" w:customStyle="1" w:styleId="1890">
    <w:name w:val="Знак Знак189"/>
    <w:uiPriority w:val="99"/>
    <w:rsid w:val="00313612"/>
    <w:rPr>
      <w:rFonts w:ascii="Courier New" w:hAnsi="Courier New"/>
    </w:rPr>
  </w:style>
  <w:style w:type="character" w:customStyle="1" w:styleId="931">
    <w:name w:val="Знак Знак93"/>
    <w:uiPriority w:val="99"/>
    <w:locked/>
    <w:rsid w:val="00313612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313612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313612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313612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313612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31361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31361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313612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313612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31361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313612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31361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31361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31361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31361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31361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313612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31361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313612"/>
    <w:rPr>
      <w:sz w:val="24"/>
    </w:rPr>
  </w:style>
  <w:style w:type="character" w:customStyle="1" w:styleId="6f7">
    <w:name w:val="Слабое выделение6"/>
    <w:uiPriority w:val="99"/>
    <w:rsid w:val="00313612"/>
    <w:rPr>
      <w:i/>
      <w:color w:val="808080"/>
    </w:rPr>
  </w:style>
  <w:style w:type="character" w:customStyle="1" w:styleId="21f7">
    <w:name w:val="Знак21"/>
    <w:uiPriority w:val="99"/>
    <w:rsid w:val="00313612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313612"/>
  </w:style>
  <w:style w:type="character" w:customStyle="1" w:styleId="5f9">
    <w:name w:val="Замещающий текст5"/>
    <w:uiPriority w:val="99"/>
    <w:rsid w:val="00313612"/>
    <w:rPr>
      <w:color w:val="808080"/>
    </w:rPr>
  </w:style>
  <w:style w:type="character" w:customStyle="1" w:styleId="6f8">
    <w:name w:val="Сильное выделение6"/>
    <w:uiPriority w:val="99"/>
    <w:rsid w:val="00313612"/>
    <w:rPr>
      <w:b/>
    </w:rPr>
  </w:style>
  <w:style w:type="character" w:customStyle="1" w:styleId="4fd">
    <w:name w:val="Основной текст с отступом Знак4"/>
    <w:uiPriority w:val="99"/>
    <w:semiHidden/>
    <w:rsid w:val="00313612"/>
    <w:rPr>
      <w:sz w:val="24"/>
    </w:rPr>
  </w:style>
  <w:style w:type="character" w:customStyle="1" w:styleId="2013">
    <w:name w:val="Знак Знак2013"/>
    <w:uiPriority w:val="99"/>
    <w:rsid w:val="00313612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31361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31361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31361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31361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31361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313612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31361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313612"/>
    <w:rPr>
      <w:i/>
      <w:color w:val="808080"/>
    </w:rPr>
  </w:style>
  <w:style w:type="character" w:customStyle="1" w:styleId="6fb">
    <w:name w:val="Основной шрифт абзаца6"/>
    <w:uiPriority w:val="99"/>
    <w:rsid w:val="00313612"/>
  </w:style>
  <w:style w:type="character" w:customStyle="1" w:styleId="6fc">
    <w:name w:val="Замещающий текст6"/>
    <w:uiPriority w:val="99"/>
    <w:rsid w:val="00313612"/>
    <w:rPr>
      <w:color w:val="808080"/>
    </w:rPr>
  </w:style>
  <w:style w:type="character" w:customStyle="1" w:styleId="7f6">
    <w:name w:val="Сильное выделение7"/>
    <w:uiPriority w:val="99"/>
    <w:rsid w:val="00313612"/>
    <w:rPr>
      <w:b/>
    </w:rPr>
  </w:style>
  <w:style w:type="character" w:customStyle="1" w:styleId="b-sharetext">
    <w:name w:val="b-share__text"/>
    <w:basedOn w:val="a3"/>
    <w:uiPriority w:val="99"/>
    <w:rsid w:val="00313612"/>
    <w:rPr>
      <w:rFonts w:cs="Times New Roman"/>
    </w:rPr>
  </w:style>
  <w:style w:type="character" w:customStyle="1" w:styleId="2017">
    <w:name w:val="Знак Знак2017"/>
    <w:uiPriority w:val="99"/>
    <w:rsid w:val="00313612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31361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31361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31361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31361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31361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31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313612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31361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31361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31361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313612"/>
    <w:rPr>
      <w:i/>
      <w:color w:val="808080"/>
    </w:rPr>
  </w:style>
  <w:style w:type="character" w:customStyle="1" w:styleId="7f9">
    <w:name w:val="Основной шрифт абзаца7"/>
    <w:uiPriority w:val="99"/>
    <w:rsid w:val="00313612"/>
  </w:style>
  <w:style w:type="character" w:customStyle="1" w:styleId="7fa">
    <w:name w:val="Замещающий текст7"/>
    <w:uiPriority w:val="99"/>
    <w:rsid w:val="00313612"/>
    <w:rPr>
      <w:color w:val="808080"/>
    </w:rPr>
  </w:style>
  <w:style w:type="character" w:customStyle="1" w:styleId="8f0">
    <w:name w:val="Сильное выделение8"/>
    <w:uiPriority w:val="99"/>
    <w:rsid w:val="00313612"/>
    <w:rPr>
      <w:b/>
    </w:rPr>
  </w:style>
  <w:style w:type="paragraph" w:customStyle="1" w:styleId="Heading43">
    <w:name w:val="Heading 43"/>
    <w:basedOn w:val="a2"/>
    <w:next w:val="a2"/>
    <w:uiPriority w:val="99"/>
    <w:rsid w:val="0031361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31361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31361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31361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31361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31361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31361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31361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31361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31361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31361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31361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31361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31361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313612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313612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313612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313612"/>
    <w:rPr>
      <w:b/>
      <w:smallCaps/>
      <w:spacing w:val="5"/>
    </w:rPr>
  </w:style>
  <w:style w:type="character" w:customStyle="1" w:styleId="3940">
    <w:name w:val="Знак Знак394"/>
    <w:uiPriority w:val="99"/>
    <w:rsid w:val="00313612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313612"/>
    <w:rPr>
      <w:b/>
      <w:sz w:val="28"/>
    </w:rPr>
  </w:style>
  <w:style w:type="character" w:customStyle="1" w:styleId="3740">
    <w:name w:val="Знак Знак374"/>
    <w:uiPriority w:val="99"/>
    <w:rsid w:val="00313612"/>
    <w:rPr>
      <w:b/>
      <w:i/>
      <w:sz w:val="26"/>
    </w:rPr>
  </w:style>
  <w:style w:type="character" w:customStyle="1" w:styleId="3640">
    <w:name w:val="Знак Знак364"/>
    <w:uiPriority w:val="99"/>
    <w:rsid w:val="00313612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313612"/>
    <w:rPr>
      <w:sz w:val="24"/>
      <w:lang w:val="ru-RU" w:eastAsia="ru-RU"/>
    </w:rPr>
  </w:style>
  <w:style w:type="character" w:customStyle="1" w:styleId="3440">
    <w:name w:val="Знак Знак344"/>
    <w:uiPriority w:val="99"/>
    <w:rsid w:val="00313612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313612"/>
    <w:rPr>
      <w:sz w:val="16"/>
    </w:rPr>
  </w:style>
  <w:style w:type="character" w:customStyle="1" w:styleId="3150">
    <w:name w:val="Знак Знак315"/>
    <w:uiPriority w:val="99"/>
    <w:rsid w:val="00313612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313612"/>
    <w:rPr>
      <w:sz w:val="24"/>
    </w:rPr>
  </w:style>
  <w:style w:type="character" w:customStyle="1" w:styleId="2940">
    <w:name w:val="Знак Знак294"/>
    <w:uiPriority w:val="99"/>
    <w:rsid w:val="00313612"/>
    <w:rPr>
      <w:sz w:val="24"/>
    </w:rPr>
  </w:style>
  <w:style w:type="character" w:customStyle="1" w:styleId="714">
    <w:name w:val="Знак Знак714"/>
    <w:uiPriority w:val="99"/>
    <w:rsid w:val="00313612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313612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313612"/>
    <w:rPr>
      <w:rFonts w:ascii="Tahoma" w:hAnsi="Tahoma"/>
    </w:rPr>
  </w:style>
  <w:style w:type="character" w:customStyle="1" w:styleId="2740">
    <w:name w:val="Знак Знак274"/>
    <w:uiPriority w:val="99"/>
    <w:rsid w:val="00313612"/>
    <w:rPr>
      <w:sz w:val="24"/>
    </w:rPr>
  </w:style>
  <w:style w:type="character" w:customStyle="1" w:styleId="1010">
    <w:name w:val="Знак Знак1010"/>
    <w:uiPriority w:val="99"/>
    <w:locked/>
    <w:rsid w:val="00313612"/>
    <w:rPr>
      <w:sz w:val="16"/>
      <w:lang w:val="ru-RU" w:eastAsia="ru-RU"/>
    </w:rPr>
  </w:style>
  <w:style w:type="character" w:customStyle="1" w:styleId="628">
    <w:name w:val="Знак Знак628"/>
    <w:uiPriority w:val="99"/>
    <w:rsid w:val="00313612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313612"/>
    <w:rPr>
      <w:sz w:val="24"/>
      <w:lang w:val="en-US"/>
    </w:rPr>
  </w:style>
  <w:style w:type="character" w:customStyle="1" w:styleId="1240">
    <w:name w:val="Знак Знак124"/>
    <w:uiPriority w:val="99"/>
    <w:rsid w:val="00313612"/>
    <w:rPr>
      <w:sz w:val="16"/>
    </w:rPr>
  </w:style>
  <w:style w:type="character" w:customStyle="1" w:styleId="1360">
    <w:name w:val="Знак Знак136"/>
    <w:uiPriority w:val="99"/>
    <w:rsid w:val="00313612"/>
    <w:rPr>
      <w:lang w:val="ru-RU" w:eastAsia="ru-RU"/>
    </w:rPr>
  </w:style>
  <w:style w:type="character" w:customStyle="1" w:styleId="1611">
    <w:name w:val="Знак Знак1611"/>
    <w:uiPriority w:val="99"/>
    <w:locked/>
    <w:rsid w:val="00313612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313612"/>
    <w:rPr>
      <w:sz w:val="24"/>
    </w:rPr>
  </w:style>
  <w:style w:type="character" w:customStyle="1" w:styleId="13d">
    <w:name w:val="Знак Знак Знак13"/>
    <w:uiPriority w:val="99"/>
    <w:rsid w:val="00313612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313612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313612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313612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313612"/>
    <w:rPr>
      <w:rFonts w:ascii="Courier New" w:hAnsi="Courier New"/>
    </w:rPr>
  </w:style>
  <w:style w:type="character" w:customStyle="1" w:styleId="17100">
    <w:name w:val="Знак Знак1710"/>
    <w:uiPriority w:val="99"/>
    <w:rsid w:val="00313612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313612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313612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313612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313612"/>
    <w:rPr>
      <w:b/>
      <w:sz w:val="28"/>
    </w:rPr>
  </w:style>
  <w:style w:type="character" w:customStyle="1" w:styleId="41100">
    <w:name w:val="Знак Знак4110"/>
    <w:uiPriority w:val="99"/>
    <w:locked/>
    <w:rsid w:val="00313612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31361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313612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313612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313612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313612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313612"/>
    <w:rPr>
      <w:sz w:val="24"/>
    </w:rPr>
  </w:style>
  <w:style w:type="character" w:customStyle="1" w:styleId="51110">
    <w:name w:val="Знак Знак5111"/>
    <w:uiPriority w:val="99"/>
    <w:locked/>
    <w:rsid w:val="00313612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313612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313612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313612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313612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313612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313612"/>
    <w:rPr>
      <w:sz w:val="16"/>
    </w:rPr>
  </w:style>
  <w:style w:type="character" w:customStyle="1" w:styleId="5010">
    <w:name w:val="Знак Знак5010"/>
    <w:uiPriority w:val="99"/>
    <w:locked/>
    <w:rsid w:val="00313612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313612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313612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313612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313612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313612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313612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313612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313612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313612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313612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313612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313612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313612"/>
    <w:rPr>
      <w:lang w:val="ru-RU" w:eastAsia="ru-RU"/>
    </w:rPr>
  </w:style>
  <w:style w:type="character" w:customStyle="1" w:styleId="564">
    <w:name w:val="Знак Знак564"/>
    <w:uiPriority w:val="99"/>
    <w:locked/>
    <w:rsid w:val="00313612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313612"/>
    <w:rPr>
      <w:sz w:val="24"/>
      <w:lang w:val="en-US" w:eastAsia="ru-RU"/>
    </w:rPr>
  </w:style>
  <w:style w:type="character" w:customStyle="1" w:styleId="6740">
    <w:name w:val="Знак Знак674"/>
    <w:uiPriority w:val="99"/>
    <w:rsid w:val="00313612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313612"/>
    <w:rPr>
      <w:b/>
      <w:sz w:val="28"/>
    </w:rPr>
  </w:style>
  <w:style w:type="character" w:customStyle="1" w:styleId="704">
    <w:name w:val="Знак Знак704"/>
    <w:uiPriority w:val="99"/>
    <w:rsid w:val="00313612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313612"/>
    <w:rPr>
      <w:b/>
      <w:sz w:val="28"/>
    </w:rPr>
  </w:style>
  <w:style w:type="character" w:customStyle="1" w:styleId="6840">
    <w:name w:val="Знак Знак684"/>
    <w:uiPriority w:val="99"/>
    <w:rsid w:val="00313612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31361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31361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313612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31361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313612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313612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313612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313612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313612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313612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31361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313612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31361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313612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313612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313612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3136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31361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313612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313612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31361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31361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31361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313612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31361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31361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31361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313612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31361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3136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313612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313612"/>
    <w:rPr>
      <w:color w:val="808080"/>
    </w:rPr>
  </w:style>
  <w:style w:type="character" w:customStyle="1" w:styleId="21f9">
    <w:name w:val="Основной шрифт абзаца21"/>
    <w:uiPriority w:val="99"/>
    <w:rsid w:val="00313612"/>
  </w:style>
  <w:style w:type="character" w:customStyle="1" w:styleId="2214">
    <w:name w:val="Знак2 Знак Знак21"/>
    <w:uiPriority w:val="99"/>
    <w:locked/>
    <w:rsid w:val="00313612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31361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31361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31361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313612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313612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313612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313612"/>
    <w:rPr>
      <w:rFonts w:cs="Times New Roman"/>
    </w:rPr>
  </w:style>
  <w:style w:type="character" w:customStyle="1" w:styleId="cxdhlk">
    <w:name w:val="cxdhlk"/>
    <w:basedOn w:val="a3"/>
    <w:uiPriority w:val="99"/>
    <w:rsid w:val="00313612"/>
    <w:rPr>
      <w:rFonts w:cs="Times New Roman"/>
    </w:rPr>
  </w:style>
  <w:style w:type="paragraph" w:customStyle="1" w:styleId="ftvvlh">
    <w:name w:val="ftvvlh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313612"/>
    <w:rPr>
      <w:rFonts w:cs="Times New Roman"/>
    </w:rPr>
  </w:style>
  <w:style w:type="character" w:customStyle="1" w:styleId="duvqdt">
    <w:name w:val="duvqdt"/>
    <w:basedOn w:val="a3"/>
    <w:uiPriority w:val="99"/>
    <w:rsid w:val="00313612"/>
    <w:rPr>
      <w:rFonts w:cs="Times New Roman"/>
    </w:rPr>
  </w:style>
  <w:style w:type="character" w:customStyle="1" w:styleId="titlesmall">
    <w:name w:val="title_small"/>
    <w:basedOn w:val="a3"/>
    <w:uiPriority w:val="99"/>
    <w:rsid w:val="00313612"/>
    <w:rPr>
      <w:rFonts w:cs="Times New Roman"/>
    </w:rPr>
  </w:style>
  <w:style w:type="character" w:customStyle="1" w:styleId="2ffffb">
    <w:name w:val="Заголовок2"/>
    <w:basedOn w:val="a3"/>
    <w:uiPriority w:val="99"/>
    <w:rsid w:val="00313612"/>
    <w:rPr>
      <w:rFonts w:cs="Times New Roman"/>
    </w:rPr>
  </w:style>
  <w:style w:type="character" w:customStyle="1" w:styleId="titlesmallgrey">
    <w:name w:val="title_small_grey"/>
    <w:basedOn w:val="a3"/>
    <w:uiPriority w:val="99"/>
    <w:rsid w:val="00313612"/>
    <w:rPr>
      <w:rFonts w:cs="Times New Roman"/>
    </w:rPr>
  </w:style>
  <w:style w:type="character" w:customStyle="1" w:styleId="cstatopen-btn">
    <w:name w:val="c_statopen-btn"/>
    <w:basedOn w:val="a3"/>
    <w:uiPriority w:val="99"/>
    <w:rsid w:val="00313612"/>
    <w:rPr>
      <w:rFonts w:cs="Times New Roman"/>
    </w:rPr>
  </w:style>
  <w:style w:type="character" w:customStyle="1" w:styleId="kc-title">
    <w:name w:val="kc-title"/>
    <w:basedOn w:val="a3"/>
    <w:uiPriority w:val="99"/>
    <w:rsid w:val="00313612"/>
    <w:rPr>
      <w:rFonts w:cs="Times New Roman"/>
    </w:rPr>
  </w:style>
  <w:style w:type="paragraph" w:customStyle="1" w:styleId="author-name">
    <w:name w:val="author-name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313612"/>
    <w:rPr>
      <w:rFonts w:cs="Times New Roman"/>
    </w:rPr>
  </w:style>
  <w:style w:type="paragraph" w:customStyle="1" w:styleId="s30">
    <w:name w:val="s_3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31361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313612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313612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313612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313612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313612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313612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313612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313612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313612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313612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313612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31361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313612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313612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31361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313612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313612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31361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313612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313612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313612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313612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31361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313612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313612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313612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313612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313612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313612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31361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313612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313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31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31361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31361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313612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313612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313612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313612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313612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313612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313612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313612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313612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313612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313612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313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leninka.ru/article/n/razvitie-mirovoy-torgovli-sodeystvie-prodvizheniyu-eksporta-mirovoy-opyt" TargetMode="External"/><Relationship Id="rId18" Type="http://schemas.openxmlformats.org/officeDocument/2006/relationships/hyperlink" Target="https://cyberleninka.ru/article/n/harakteristika-deyatelnosti-korporatsiy-v-usloviyah-internatsionalizatsii-rossiyskoy-ekonomiki" TargetMode="External"/><Relationship Id="rId26" Type="http://schemas.openxmlformats.org/officeDocument/2006/relationships/hyperlink" Target="https://cyberleninka.ru/article/n/globalnyy-rynok-truda-osobennosti-i-zadachi" TargetMode="External"/><Relationship Id="rId39" Type="http://schemas.openxmlformats.org/officeDocument/2006/relationships/hyperlink" Target="http://www.eurasiancommission.org/" TargetMode="External"/><Relationship Id="rId21" Type="http://schemas.openxmlformats.org/officeDocument/2006/relationships/hyperlink" Target="https://cyberleninka.ru/article/n/novye-industrialnye-strany-osobennosti-i-perspektivy-razvitiya" TargetMode="External"/><Relationship Id="rId34" Type="http://schemas.openxmlformats.org/officeDocument/2006/relationships/hyperlink" Target="https://cyberleninka.ru/article/n/rol-osnovnyh-institutov-globalizatorov-mirovoy-ekonomiki-v-razvitii-pravovogo-regulirovaniya-ekonomicheskih-otnosheniy" TargetMode="External"/><Relationship Id="rId42" Type="http://schemas.openxmlformats.org/officeDocument/2006/relationships/hyperlink" Target="http://qsp.su/tools/onlinehelp/about_license_gpl_russian.html" TargetMode="External"/><Relationship Id="rId47" Type="http://schemas.openxmlformats.org/officeDocument/2006/relationships/hyperlink" Target="http://elibrary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cyberleninka.ru/article/n/podhody-k-neytralizatsii-riskov-razvitiya-mezhdunarodnoy-tsifrovoy-torgovl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yberleninka.ru/article/n/o-sovremennyh-tendentsiyah-razvitiya-tnk-potrebitelskogo-sektora" TargetMode="External"/><Relationship Id="rId29" Type="http://schemas.openxmlformats.org/officeDocument/2006/relationships/hyperlink" Target="https://cyberleninka.ru/article/n/evolyutsiya-mirovoy-valyutnoy-sistemy-i-rol-zolota-v-ney" TargetMode="External"/><Relationship Id="rId11" Type="http://schemas.openxmlformats.org/officeDocument/2006/relationships/hyperlink" Target="https://cyberleninka.ru/article/n/problemy-garmonizatsii-pravovogo-polya-mezhdunarodnyh-ekonomicheskih-otnosheniy" TargetMode="External"/><Relationship Id="rId24" Type="http://schemas.openxmlformats.org/officeDocument/2006/relationships/hyperlink" Target="https://cyberleninka.ru/article/n/torgovo-ekonomicheskoe-partnyorstvo-ispanii-i-latinskoy-ameriki" TargetMode="External"/><Relationship Id="rId32" Type="http://schemas.openxmlformats.org/officeDocument/2006/relationships/hyperlink" Target="https://cyberleninka.ru/article/n/ustoychivost-evropeyskoy-valyutnoy-sistemy-dinamika-pokazateley" TargetMode="External"/><Relationship Id="rId37" Type="http://schemas.openxmlformats.org/officeDocument/2006/relationships/hyperlink" Target="https://www.un.org/ru/" TargetMode="External"/><Relationship Id="rId40" Type="http://schemas.openxmlformats.org/officeDocument/2006/relationships/hyperlink" Target="http://qsp.su/tools/onlinehelp/about_license_gpl_russian.html" TargetMode="External"/><Relationship Id="rId45" Type="http://schemas.openxmlformats.org/officeDocument/2006/relationships/hyperlink" Target="https://ar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yberleninka.ru/article/n/razvitie-vzaimodeystviya-mezhdunarodnyh-i-rossiyskih-subektov-transnatsionalnogo-kapitala" TargetMode="External"/><Relationship Id="rId23" Type="http://schemas.openxmlformats.org/officeDocument/2006/relationships/hyperlink" Target="https://cyberleninka.ru/article/n/dialektika-globalizatsii-i-regionalizatsii-v-pravovom-prostranstve-gosudarstv-i-mezhdunarodnyh-organizatsiy" TargetMode="External"/><Relationship Id="rId28" Type="http://schemas.openxmlformats.org/officeDocument/2006/relationships/hyperlink" Target="https://cyberleninka.ru/article/n/osobennosti-pravovogo-regulirovaniya-elektronnoy-formy-vneshnetorgovoy-sdelki" TargetMode="External"/><Relationship Id="rId36" Type="http://schemas.openxmlformats.org/officeDocument/2006/relationships/hyperlink" Target="https://cyberleninka.ru/article/n/valyutnyy-kontrol-i-valyutnoe-regulirovanie-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cyberleninka.ru/article/n/perspektivy-rosta-mirovoy-ekonomiki-v-2020-godu" TargetMode="External"/><Relationship Id="rId19" Type="http://schemas.openxmlformats.org/officeDocument/2006/relationships/hyperlink" Target="https://cyberleninka.ru/article/n/globalizatsiya-kak-harakternaya-cherta-ekonomicheskih-i-politicheskih-protsessov-sotsialnye-izderzhki-i-protivorechiya" TargetMode="External"/><Relationship Id="rId31" Type="http://schemas.openxmlformats.org/officeDocument/2006/relationships/hyperlink" Target="https://cyberleninka.ru/article/n/rol-finansovyh-innovatsiy-v-evolyutsii-mirovoy-valyutnoy-sistemy" TargetMode="External"/><Relationship Id="rId44" Type="http://schemas.openxmlformats.org/officeDocument/2006/relationships/hyperlink" Target="http://www.infolex.narod.ru/gpl_gnu/gplru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yberleninka.ru/article/n/vneshnetorgovye-svyazi-rossii-na-fone-negativnyh-trendov-v-sisteme-mezhdunarodnoy-torgovli-2019" TargetMode="External"/><Relationship Id="rId14" Type="http://schemas.openxmlformats.org/officeDocument/2006/relationships/hyperlink" Target="https://cyberleninka.ru/article/n/stimuly-i-prepyatstviya-privlecheniya-inostrannogo-kapitala-v-transnatsionalnye-torgovo-promyshlennye-korporatsii" TargetMode="External"/><Relationship Id="rId22" Type="http://schemas.openxmlformats.org/officeDocument/2006/relationships/hyperlink" Target="https://cyberleninka.ru/article/n/mezhdunarodnaya-torgovlya-sovremennoe-sostoyanie-i-perspektivy-razvitiya" TargetMode="External"/><Relationship Id="rId27" Type="http://schemas.openxmlformats.org/officeDocument/2006/relationships/hyperlink" Target="https://cyberleninka.ru/article/n/osobennosti-i-usloviya-razvitiya-investitsionnoy-deyatelnosti-goskorporatsiy" TargetMode="External"/><Relationship Id="rId30" Type="http://schemas.openxmlformats.org/officeDocument/2006/relationships/hyperlink" Target="https://cyberleninka.ru/article/n/vozmozhnosti-reorganizatsii-valyutnyh-otnosheniy-rossii-v-sovremennyh-usloviyah" TargetMode="External"/><Relationship Id="rId35" Type="http://schemas.openxmlformats.org/officeDocument/2006/relationships/hyperlink" Target="https://cyberleninka.ru/article/n/osobennosti-valyutno-pravovogo-statusa-mezhdunarodnyh-kompaniy-v-rf" TargetMode="External"/><Relationship Id="rId43" Type="http://schemas.openxmlformats.org/officeDocument/2006/relationships/hyperlink" Target="http://qsp.su/tools/onlinehelp/about_license_gpl_russian.html" TargetMode="External"/><Relationship Id="rId48" Type="http://schemas.openxmlformats.org/officeDocument/2006/relationships/hyperlink" Target="http://www.iprbookshop.ru" TargetMode="External"/><Relationship Id="rId8" Type="http://schemas.openxmlformats.org/officeDocument/2006/relationships/hyperlink" Target="https://cyberleninka.ru/article/n/metody-predotvrascheniya-torgovoy-uyazvimosti-i-effektivnost-torgovli" TargetMode="External"/><Relationship Id="rId3" Type="http://schemas.openxmlformats.org/officeDocument/2006/relationships/styles" Target="styles.xml"/><Relationship Id="rId12" Type="http://schemas.openxmlformats.org/officeDocument/2006/relationships/hyperlink" Target="https://cyberleninka.ru/article/n/vliyanie-vspyshki-novogo-koronavirusa-na-mezhdunarodnuyu-torgovlyu" TargetMode="External"/><Relationship Id="rId17" Type="http://schemas.openxmlformats.org/officeDocument/2006/relationships/hyperlink" Target="https://cyberleninka.ru/article/n/strategicheskie-alyansy-tnk-potrebitelskogo-sektora-v-epohu-globalizatsii" TargetMode="External"/><Relationship Id="rId25" Type="http://schemas.openxmlformats.org/officeDocument/2006/relationships/hyperlink" Target="https://cyberleninka.ru/article/n/sovremennoe-polozhenie-mezhdunarodnoy-trudovoy-migratsii" TargetMode="External"/><Relationship Id="rId33" Type="http://schemas.openxmlformats.org/officeDocument/2006/relationships/hyperlink" Target="https://cyberleninka.ru/article/n/vneshnetorgovye-svyazi-rossii-na-fone-negativnyh-trendov-v-sisteme-mezhdunarodnoy-torgovli-2019" TargetMode="External"/><Relationship Id="rId38" Type="http://schemas.openxmlformats.org/officeDocument/2006/relationships/hyperlink" Target="https://www.imf.org/external/russian/index.htm" TargetMode="External"/><Relationship Id="rId46" Type="http://schemas.openxmlformats.org/officeDocument/2006/relationships/hyperlink" Target="http://sf-rf.ru/" TargetMode="External"/><Relationship Id="rId20" Type="http://schemas.openxmlformats.org/officeDocument/2006/relationships/hyperlink" Target="https://cyberleninka.ru/article/n/transnatsionalizatsiya-kitayskogo-biznesa" TargetMode="External"/><Relationship Id="rId41" Type="http://schemas.openxmlformats.org/officeDocument/2006/relationships/hyperlink" Target="http://qsp.su/tools/onlinehelp/about_license_gpl_russian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60BB-9C9F-4037-ACC2-F334E150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8529</Words>
  <Characters>48616</Characters>
  <Application>Microsoft Office Word</Application>
  <DocSecurity>0</DocSecurity>
  <Lines>405</Lines>
  <Paragraphs>114</Paragraphs>
  <ScaleCrop>false</ScaleCrop>
  <Company/>
  <LinksUpToDate>false</LinksUpToDate>
  <CharactersWithSpaces>57031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18</cp:revision>
  <dcterms:created xsi:type="dcterms:W3CDTF">2022-01-27T13:18:00Z</dcterms:created>
  <dcterms:modified xsi:type="dcterms:W3CDTF">2023-04-24T18:40:00Z</dcterms:modified>
</cp:coreProperties>
</file>